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89" w:rsidRPr="00F7167C" w:rsidRDefault="00C70F89" w:rsidP="00C70F8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C70F89">
      <w:pPr>
        <w:jc w:val="right"/>
        <w:rPr>
          <w:sz w:val="26"/>
          <w:szCs w:val="26"/>
        </w:rPr>
      </w:pPr>
    </w:p>
    <w:p w:rsidR="00C70F89" w:rsidRDefault="00C70F89" w:rsidP="00C70F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70F89" w:rsidRDefault="00C70F89" w:rsidP="00C70F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70F89" w:rsidRDefault="00C70F89" w:rsidP="00C70F89">
      <w:pPr>
        <w:jc w:val="center"/>
        <w:rPr>
          <w:b/>
          <w:sz w:val="26"/>
          <w:szCs w:val="26"/>
        </w:rPr>
      </w:pPr>
    </w:p>
    <w:p w:rsidR="00C70F89" w:rsidRDefault="00C70F89" w:rsidP="00C70F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70F89" w:rsidRDefault="00C70F89" w:rsidP="00C70F89">
      <w:pPr>
        <w:jc w:val="both"/>
        <w:rPr>
          <w:sz w:val="26"/>
          <w:szCs w:val="26"/>
        </w:rPr>
      </w:pPr>
    </w:p>
    <w:p w:rsidR="00C70F89" w:rsidRDefault="00C70F89" w:rsidP="00C70F8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70F89" w:rsidRDefault="00C70F89" w:rsidP="00C70F89">
      <w:pPr>
        <w:jc w:val="both"/>
        <w:rPr>
          <w:sz w:val="26"/>
          <w:szCs w:val="26"/>
        </w:rPr>
      </w:pPr>
    </w:p>
    <w:p w:rsidR="00C70F89" w:rsidRDefault="00C70F89" w:rsidP="00C70F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71846">
        <w:rPr>
          <w:sz w:val="26"/>
          <w:szCs w:val="26"/>
        </w:rPr>
        <w:t>26.03.2018</w:t>
      </w:r>
      <w:r w:rsidR="00BE6884">
        <w:rPr>
          <w:sz w:val="26"/>
          <w:szCs w:val="26"/>
        </w:rPr>
        <w:t xml:space="preserve">                         </w:t>
      </w:r>
      <w:r w:rsidR="009C343C">
        <w:rPr>
          <w:sz w:val="26"/>
          <w:szCs w:val="26"/>
        </w:rPr>
        <w:t xml:space="preserve">   </w:t>
      </w:r>
      <w:r w:rsidR="00D43997">
        <w:rPr>
          <w:sz w:val="26"/>
          <w:szCs w:val="26"/>
        </w:rPr>
        <w:t xml:space="preserve">                                                              № 289</w:t>
      </w:r>
      <w:r w:rsidR="009C343C">
        <w:rPr>
          <w:sz w:val="26"/>
          <w:szCs w:val="26"/>
        </w:rPr>
        <w:t xml:space="preserve">                                                                                                </w:t>
      </w:r>
      <w:r w:rsidR="00971846">
        <w:rPr>
          <w:sz w:val="26"/>
          <w:szCs w:val="26"/>
        </w:rPr>
        <w:t xml:space="preserve">  </w:t>
      </w:r>
      <w:r w:rsidR="00BE6884">
        <w:rPr>
          <w:sz w:val="26"/>
          <w:szCs w:val="26"/>
        </w:rPr>
        <w:t xml:space="preserve"> </w:t>
      </w:r>
    </w:p>
    <w:p w:rsidR="00C70F89" w:rsidRDefault="00C70F89" w:rsidP="00C70F89">
      <w:pPr>
        <w:jc w:val="both"/>
        <w:rPr>
          <w:sz w:val="26"/>
          <w:szCs w:val="26"/>
        </w:rPr>
      </w:pPr>
    </w:p>
    <w:p w:rsidR="00C70F89" w:rsidRDefault="00C70F89" w:rsidP="00C70F89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C70F89" w:rsidRDefault="00C70F89" w:rsidP="00C70F89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28.12.2015 № 1163</w:t>
      </w:r>
      <w:r w:rsidR="009C343C">
        <w:rPr>
          <w:sz w:val="26"/>
          <w:szCs w:val="26"/>
        </w:rPr>
        <w:t xml:space="preserve"> «О муниципальной программе «Развитие культуры Усть-Кубинского района на 2016-2018 годы»</w:t>
      </w:r>
    </w:p>
    <w:p w:rsidR="00C70F89" w:rsidRDefault="00C70F89" w:rsidP="00C70F89">
      <w:pPr>
        <w:jc w:val="center"/>
        <w:rPr>
          <w:sz w:val="26"/>
          <w:szCs w:val="26"/>
        </w:rPr>
      </w:pPr>
    </w:p>
    <w:p w:rsidR="00C70F89" w:rsidRDefault="00C70F89" w:rsidP="00C70F89">
      <w:pPr>
        <w:jc w:val="center"/>
        <w:rPr>
          <w:sz w:val="26"/>
          <w:szCs w:val="26"/>
        </w:rPr>
      </w:pPr>
    </w:p>
    <w:p w:rsidR="00C70F89" w:rsidRPr="00C70F89" w:rsidRDefault="00C70F89" w:rsidP="00C70F89">
      <w:pPr>
        <w:jc w:val="both"/>
        <w:rPr>
          <w:sz w:val="26"/>
          <w:szCs w:val="26"/>
        </w:rPr>
      </w:pPr>
      <w:r w:rsidRPr="003C7E3C">
        <w:rPr>
          <w:sz w:val="26"/>
          <w:szCs w:val="26"/>
        </w:rPr>
        <w:tab/>
      </w:r>
      <w:r w:rsidR="00BE6884">
        <w:rPr>
          <w:sz w:val="26"/>
          <w:szCs w:val="26"/>
        </w:rPr>
        <w:t>В соответствии со ст. 43</w:t>
      </w:r>
      <w:r w:rsidRPr="00C70F89">
        <w:rPr>
          <w:sz w:val="26"/>
          <w:szCs w:val="26"/>
        </w:rPr>
        <w:t xml:space="preserve"> Устава района администрации района</w:t>
      </w:r>
    </w:p>
    <w:p w:rsidR="00C70F89" w:rsidRPr="00C70F89" w:rsidRDefault="00C70F89" w:rsidP="00C70F89">
      <w:pPr>
        <w:jc w:val="both"/>
        <w:rPr>
          <w:sz w:val="26"/>
          <w:szCs w:val="26"/>
        </w:rPr>
      </w:pPr>
      <w:r w:rsidRPr="00C70F89">
        <w:rPr>
          <w:b/>
          <w:sz w:val="26"/>
          <w:szCs w:val="26"/>
        </w:rPr>
        <w:t>ПОСТАНОВЛЯЕТ:</w:t>
      </w:r>
    </w:p>
    <w:p w:rsidR="00C70F89" w:rsidRDefault="00C70F89" w:rsidP="00C70F89">
      <w:pPr>
        <w:jc w:val="both"/>
        <w:rPr>
          <w:sz w:val="26"/>
          <w:szCs w:val="26"/>
        </w:rPr>
      </w:pPr>
      <w:r w:rsidRPr="00C70F89">
        <w:rPr>
          <w:sz w:val="26"/>
          <w:szCs w:val="26"/>
        </w:rPr>
        <w:tab/>
        <w:t>1. Внести в постановление администрации района от 28 декабря 2015 года №1163 «О</w:t>
      </w:r>
      <w:r w:rsidR="00971846">
        <w:rPr>
          <w:sz w:val="26"/>
          <w:szCs w:val="26"/>
        </w:rPr>
        <w:t xml:space="preserve"> </w:t>
      </w:r>
      <w:r w:rsidRPr="00C70F89">
        <w:rPr>
          <w:sz w:val="26"/>
          <w:szCs w:val="26"/>
        </w:rPr>
        <w:t>муниципальной программ</w:t>
      </w:r>
      <w:r w:rsidR="00971846">
        <w:rPr>
          <w:sz w:val="26"/>
          <w:szCs w:val="26"/>
        </w:rPr>
        <w:t>е</w:t>
      </w:r>
      <w:r w:rsidRPr="00C70F89">
        <w:rPr>
          <w:sz w:val="26"/>
          <w:szCs w:val="26"/>
        </w:rPr>
        <w:t xml:space="preserve"> «Развитие культуры Усть-Кубинского района на 2016-2018 годы» следующие изменения:</w:t>
      </w:r>
    </w:p>
    <w:p w:rsidR="00C70F89" w:rsidRPr="00C70F89" w:rsidRDefault="00C70F89" w:rsidP="00C70F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1.2.</w:t>
      </w:r>
      <w:r>
        <w:rPr>
          <w:sz w:val="26"/>
          <w:szCs w:val="26"/>
        </w:rPr>
        <w:t xml:space="preserve"> Позицию</w:t>
      </w:r>
      <w:r w:rsidRPr="00C70F89">
        <w:rPr>
          <w:sz w:val="26"/>
          <w:szCs w:val="26"/>
        </w:rPr>
        <w:t xml:space="preserve"> Паспорта программы «Объемы и источники финансирования программы» изложить в следующей редакции: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Всего на реализацию  муниципальной программы–</w:t>
      </w:r>
      <w:r w:rsidR="00BE6884">
        <w:rPr>
          <w:sz w:val="26"/>
          <w:szCs w:val="26"/>
        </w:rPr>
        <w:t>68896,9</w:t>
      </w:r>
      <w:r w:rsidRPr="00C70F89">
        <w:rPr>
          <w:sz w:val="26"/>
          <w:szCs w:val="26"/>
        </w:rPr>
        <w:t xml:space="preserve"> тыс. рублей, в том числе: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2016 год –20593,7 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E6884">
        <w:rPr>
          <w:sz w:val="26"/>
          <w:szCs w:val="26"/>
        </w:rPr>
        <w:t>2017 год – 22795,8</w:t>
      </w:r>
      <w:r w:rsidRPr="00C70F89">
        <w:rPr>
          <w:sz w:val="26"/>
          <w:szCs w:val="26"/>
        </w:rPr>
        <w:t xml:space="preserve">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E6884">
        <w:rPr>
          <w:sz w:val="26"/>
          <w:szCs w:val="26"/>
        </w:rPr>
        <w:t>2018 год – 25507,4</w:t>
      </w:r>
      <w:r w:rsidRPr="00C70F89">
        <w:rPr>
          <w:sz w:val="26"/>
          <w:szCs w:val="26"/>
        </w:rPr>
        <w:t>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Всего на реализацию подпрограммы 1 «Развитие культурно-</w:t>
      </w:r>
      <w:r w:rsidR="00BE6884">
        <w:rPr>
          <w:sz w:val="26"/>
          <w:szCs w:val="26"/>
        </w:rPr>
        <w:t>досуговой деятельности»- 32532,1</w:t>
      </w:r>
      <w:r w:rsidRPr="00C70F89">
        <w:rPr>
          <w:bCs/>
          <w:sz w:val="26"/>
          <w:szCs w:val="26"/>
        </w:rPr>
        <w:t>тыс. рублей</w:t>
      </w:r>
      <w:r w:rsidRPr="00C70F89">
        <w:rPr>
          <w:sz w:val="26"/>
          <w:szCs w:val="26"/>
        </w:rPr>
        <w:t>, в том числе: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2016 год –9808,9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E6884">
        <w:rPr>
          <w:sz w:val="26"/>
          <w:szCs w:val="26"/>
        </w:rPr>
        <w:t>2017 год –11031,8</w:t>
      </w:r>
      <w:r w:rsidRPr="00C70F89">
        <w:rPr>
          <w:sz w:val="26"/>
          <w:szCs w:val="26"/>
        </w:rPr>
        <w:t xml:space="preserve">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E6884">
        <w:rPr>
          <w:sz w:val="26"/>
          <w:szCs w:val="26"/>
        </w:rPr>
        <w:t>2018 год -  11691,4</w:t>
      </w:r>
      <w:r w:rsidRPr="00C70F89">
        <w:rPr>
          <w:sz w:val="26"/>
          <w:szCs w:val="26"/>
        </w:rPr>
        <w:t xml:space="preserve"> тыс. рублей;</w:t>
      </w:r>
    </w:p>
    <w:p w:rsidR="00C70F89" w:rsidRPr="00C70F89" w:rsidRDefault="00C70F89" w:rsidP="00C70F89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 xml:space="preserve">Всего на реализацию подпрограммы 2  «Развитие </w:t>
      </w:r>
      <w:r w:rsidR="00BE6884">
        <w:rPr>
          <w:sz w:val="26"/>
          <w:szCs w:val="26"/>
        </w:rPr>
        <w:t>музейной  деятельности»- 5450,6</w:t>
      </w:r>
      <w:r w:rsidRPr="00C70F89">
        <w:rPr>
          <w:bCs/>
          <w:sz w:val="26"/>
          <w:szCs w:val="26"/>
        </w:rPr>
        <w:t>тыс.рублей</w:t>
      </w:r>
      <w:r w:rsidRPr="00C70F89">
        <w:rPr>
          <w:sz w:val="26"/>
          <w:szCs w:val="26"/>
        </w:rPr>
        <w:t>, в том числе:</w:t>
      </w:r>
    </w:p>
    <w:p w:rsidR="00C70F89" w:rsidRPr="00C70F89" w:rsidRDefault="00C70F89" w:rsidP="00C70F89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2016 год -   1581,5  тыс. рублей;</w:t>
      </w:r>
    </w:p>
    <w:p w:rsidR="00C70F89" w:rsidRPr="00C70F89" w:rsidRDefault="00C70F89" w:rsidP="00C70F89">
      <w:pPr>
        <w:pStyle w:val="af4"/>
        <w:rPr>
          <w:sz w:val="26"/>
          <w:szCs w:val="26"/>
        </w:rPr>
      </w:pPr>
      <w:r>
        <w:rPr>
          <w:sz w:val="26"/>
          <w:szCs w:val="26"/>
        </w:rPr>
        <w:tab/>
      </w:r>
      <w:r w:rsidR="00BE6884">
        <w:rPr>
          <w:sz w:val="26"/>
          <w:szCs w:val="26"/>
        </w:rPr>
        <w:t>2017 год -    1887,6</w:t>
      </w:r>
      <w:r w:rsidRPr="00C70F89">
        <w:rPr>
          <w:sz w:val="26"/>
          <w:szCs w:val="26"/>
        </w:rPr>
        <w:t xml:space="preserve"> тыс. рублей;</w:t>
      </w:r>
    </w:p>
    <w:p w:rsidR="00C70F89" w:rsidRPr="00C70F89" w:rsidRDefault="00C70F89" w:rsidP="00C70F89">
      <w:pPr>
        <w:pStyle w:val="af4"/>
        <w:rPr>
          <w:sz w:val="26"/>
          <w:szCs w:val="26"/>
        </w:rPr>
      </w:pPr>
      <w:r>
        <w:rPr>
          <w:sz w:val="26"/>
          <w:szCs w:val="26"/>
        </w:rPr>
        <w:tab/>
      </w:r>
      <w:r w:rsidR="00BE6884">
        <w:rPr>
          <w:sz w:val="26"/>
          <w:szCs w:val="26"/>
        </w:rPr>
        <w:t>2018 год -    1981,5</w:t>
      </w:r>
      <w:r w:rsidRPr="00C70F89">
        <w:rPr>
          <w:sz w:val="26"/>
          <w:szCs w:val="26"/>
        </w:rPr>
        <w:t xml:space="preserve">  тыс. рублей;</w:t>
      </w:r>
    </w:p>
    <w:p w:rsidR="00C70F89" w:rsidRPr="00C70F89" w:rsidRDefault="00C70F89" w:rsidP="00C70F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 xml:space="preserve">Всего на реализацию подпрограммы 3 </w:t>
      </w:r>
      <w:r w:rsidRPr="00C70F89">
        <w:rPr>
          <w:b/>
          <w:sz w:val="26"/>
          <w:szCs w:val="26"/>
        </w:rPr>
        <w:t>«</w:t>
      </w:r>
      <w:r w:rsidRPr="00C70F89">
        <w:rPr>
          <w:sz w:val="26"/>
          <w:szCs w:val="26"/>
        </w:rPr>
        <w:t>Развитие   библиотечн</w:t>
      </w:r>
      <w:r w:rsidR="009C343C">
        <w:rPr>
          <w:sz w:val="26"/>
          <w:szCs w:val="26"/>
        </w:rPr>
        <w:t xml:space="preserve">ого обслуживания населения </w:t>
      </w:r>
      <w:proofErr w:type="spellStart"/>
      <w:r w:rsidR="009C343C">
        <w:rPr>
          <w:sz w:val="26"/>
          <w:szCs w:val="26"/>
        </w:rPr>
        <w:t>Усть</w:t>
      </w:r>
      <w:proofErr w:type="spellEnd"/>
      <w:r w:rsidRPr="00C70F89">
        <w:rPr>
          <w:sz w:val="26"/>
          <w:szCs w:val="26"/>
        </w:rPr>
        <w:t xml:space="preserve">–Кубинского </w:t>
      </w:r>
      <w:r w:rsidR="00923997">
        <w:rPr>
          <w:sz w:val="26"/>
          <w:szCs w:val="26"/>
        </w:rPr>
        <w:t xml:space="preserve"> муниципального района» -16471,2</w:t>
      </w:r>
      <w:r w:rsidRPr="00C70F89">
        <w:rPr>
          <w:bCs/>
          <w:sz w:val="26"/>
          <w:szCs w:val="26"/>
        </w:rPr>
        <w:t xml:space="preserve"> тыс. рублей</w:t>
      </w:r>
      <w:r w:rsidRPr="00C70F89">
        <w:rPr>
          <w:sz w:val="26"/>
          <w:szCs w:val="26"/>
        </w:rPr>
        <w:t>, в том числе: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2016 год –4208,5  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E6884">
        <w:rPr>
          <w:sz w:val="26"/>
          <w:szCs w:val="26"/>
        </w:rPr>
        <w:t>2017 год – 5476,4</w:t>
      </w:r>
      <w:r w:rsidRPr="00C70F89">
        <w:rPr>
          <w:sz w:val="26"/>
          <w:szCs w:val="26"/>
        </w:rPr>
        <w:t xml:space="preserve"> 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E6884">
        <w:rPr>
          <w:sz w:val="26"/>
          <w:szCs w:val="26"/>
        </w:rPr>
        <w:t>2018 год -    6786,3</w:t>
      </w:r>
      <w:r w:rsidRPr="00C70F89">
        <w:rPr>
          <w:sz w:val="26"/>
          <w:szCs w:val="26"/>
        </w:rPr>
        <w:t xml:space="preserve"> 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Всего на реализац</w:t>
      </w:r>
      <w:r>
        <w:rPr>
          <w:sz w:val="26"/>
          <w:szCs w:val="26"/>
        </w:rPr>
        <w:t xml:space="preserve">ию подпрограммы 4«Молодежь </w:t>
      </w:r>
      <w:proofErr w:type="spellStart"/>
      <w:r>
        <w:rPr>
          <w:sz w:val="26"/>
          <w:szCs w:val="26"/>
        </w:rPr>
        <w:t>Усть</w:t>
      </w:r>
      <w:proofErr w:type="spellEnd"/>
      <w:r w:rsidRPr="00C70F89">
        <w:rPr>
          <w:sz w:val="26"/>
          <w:szCs w:val="26"/>
        </w:rPr>
        <w:t xml:space="preserve">–Кубинского  </w:t>
      </w:r>
      <w:r w:rsidRPr="00C70F89">
        <w:rPr>
          <w:sz w:val="26"/>
          <w:szCs w:val="26"/>
        </w:rPr>
        <w:lastRenderedPageBreak/>
        <w:t>муниципального района» -157,7   тыс. рублей, в том числе: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2016 год –57,7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2017 год –50,0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2018 год –50,0 тыс. рублей;</w:t>
      </w:r>
    </w:p>
    <w:p w:rsidR="00C70F89" w:rsidRPr="00C70F89" w:rsidRDefault="00C70F89" w:rsidP="00B2165A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Всего на реализацию подпрограммы 5 «Развитие  дополнител</w:t>
      </w:r>
      <w:r w:rsidR="009E3F8D">
        <w:rPr>
          <w:sz w:val="26"/>
          <w:szCs w:val="26"/>
        </w:rPr>
        <w:t>ьного образования детей»–13070,5</w:t>
      </w:r>
      <w:r w:rsidRPr="00C70F89">
        <w:rPr>
          <w:sz w:val="26"/>
          <w:szCs w:val="26"/>
        </w:rPr>
        <w:t xml:space="preserve">  тыс. рублей, в том числе: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2016 год –3722,3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E3F8D">
        <w:rPr>
          <w:sz w:val="26"/>
          <w:szCs w:val="26"/>
        </w:rPr>
        <w:t>2017 год –4350,0</w:t>
      </w:r>
      <w:r w:rsidRPr="00C70F89">
        <w:rPr>
          <w:sz w:val="26"/>
          <w:szCs w:val="26"/>
        </w:rPr>
        <w:t>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 xml:space="preserve">2018 год </w:t>
      </w:r>
      <w:r w:rsidR="009E3F8D">
        <w:rPr>
          <w:sz w:val="26"/>
          <w:szCs w:val="26"/>
        </w:rPr>
        <w:t>– 4998,2</w:t>
      </w:r>
      <w:r w:rsidRPr="00C70F89">
        <w:rPr>
          <w:sz w:val="26"/>
          <w:szCs w:val="26"/>
        </w:rPr>
        <w:t>тыс. рублей;</w:t>
      </w:r>
    </w:p>
    <w:p w:rsidR="00C70F89" w:rsidRPr="00C70F89" w:rsidRDefault="00C70F89" w:rsidP="00C70F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 xml:space="preserve">Всего на реализацию подпрограммы 6 «Обеспечение реализации программы «Развитие  культуры  </w:t>
      </w:r>
      <w:proofErr w:type="spellStart"/>
      <w:r>
        <w:rPr>
          <w:sz w:val="26"/>
          <w:szCs w:val="26"/>
        </w:rPr>
        <w:t>Усть</w:t>
      </w:r>
      <w:proofErr w:type="spellEnd"/>
      <w:r w:rsidRPr="00C70F89">
        <w:rPr>
          <w:sz w:val="26"/>
          <w:szCs w:val="26"/>
        </w:rPr>
        <w:t>–Кубинского  муниципального района на 2016-2018 годы» » - 1214,8тыс. рублей, в том числе: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2016 год –11214,8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1276C">
        <w:rPr>
          <w:sz w:val="26"/>
          <w:szCs w:val="26"/>
        </w:rPr>
        <w:t>2017 год –0,0</w:t>
      </w:r>
      <w:r w:rsidRPr="00C70F89">
        <w:rPr>
          <w:sz w:val="26"/>
          <w:szCs w:val="26"/>
        </w:rPr>
        <w:t xml:space="preserve"> тыс. рублей;</w:t>
      </w:r>
    </w:p>
    <w:p w:rsidR="00C70F89" w:rsidRPr="00C70F89" w:rsidRDefault="00C70F89" w:rsidP="00C70F89">
      <w:pPr>
        <w:pStyle w:val="af4"/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 xml:space="preserve">2018 год </w:t>
      </w:r>
      <w:r w:rsidR="0041276C">
        <w:rPr>
          <w:sz w:val="26"/>
          <w:szCs w:val="26"/>
        </w:rPr>
        <w:t>–0,0</w:t>
      </w:r>
      <w:r w:rsidR="00AB1DBB">
        <w:rPr>
          <w:sz w:val="26"/>
          <w:szCs w:val="26"/>
        </w:rPr>
        <w:t xml:space="preserve"> тыс. рублей.</w:t>
      </w:r>
    </w:p>
    <w:p w:rsidR="00C70F89" w:rsidRPr="00C70F89" w:rsidRDefault="00C70F89" w:rsidP="00AB1DBB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70F89">
        <w:rPr>
          <w:sz w:val="26"/>
          <w:szCs w:val="26"/>
        </w:rPr>
        <w:t>1.3.</w:t>
      </w:r>
      <w:r w:rsidR="00AB1DBB">
        <w:rPr>
          <w:sz w:val="26"/>
          <w:szCs w:val="26"/>
        </w:rPr>
        <w:t xml:space="preserve"> Таблицу 1 «Перечень основных мероприятий муниципальной программы»р</w:t>
      </w:r>
      <w:r w:rsidRPr="00C70F89">
        <w:rPr>
          <w:sz w:val="26"/>
          <w:szCs w:val="26"/>
        </w:rPr>
        <w:t>аздел</w:t>
      </w:r>
      <w:r w:rsidR="00AB1DBB">
        <w:rPr>
          <w:sz w:val="26"/>
          <w:szCs w:val="26"/>
        </w:rPr>
        <w:t>а</w:t>
      </w:r>
      <w:r w:rsidRPr="00C70F89">
        <w:rPr>
          <w:bCs/>
          <w:sz w:val="26"/>
          <w:szCs w:val="26"/>
        </w:rPr>
        <w:t xml:space="preserve">4 </w:t>
      </w:r>
      <w:r w:rsidR="00AB1DBB">
        <w:rPr>
          <w:bCs/>
          <w:sz w:val="26"/>
          <w:szCs w:val="26"/>
        </w:rPr>
        <w:t>«</w:t>
      </w:r>
      <w:r w:rsidRPr="00C70F89">
        <w:rPr>
          <w:bCs/>
          <w:sz w:val="26"/>
          <w:szCs w:val="26"/>
        </w:rPr>
        <w:t>Перечень основных мероприятий  муниципальной программы</w:t>
      </w:r>
      <w:r w:rsidR="00AB1DBB">
        <w:rPr>
          <w:bCs/>
          <w:sz w:val="26"/>
          <w:szCs w:val="26"/>
        </w:rPr>
        <w:t>»</w:t>
      </w:r>
      <w:r w:rsidR="00AB1DBB">
        <w:rPr>
          <w:sz w:val="26"/>
          <w:szCs w:val="26"/>
        </w:rPr>
        <w:t xml:space="preserve"> изложить в следующей редакции:</w:t>
      </w:r>
    </w:p>
    <w:tbl>
      <w:tblPr>
        <w:tblW w:w="10490" w:type="dxa"/>
        <w:tblInd w:w="-767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49"/>
        <w:gridCol w:w="160"/>
        <w:gridCol w:w="1560"/>
        <w:gridCol w:w="1134"/>
        <w:gridCol w:w="850"/>
        <w:gridCol w:w="1985"/>
        <w:gridCol w:w="992"/>
        <w:gridCol w:w="1134"/>
        <w:gridCol w:w="992"/>
        <w:gridCol w:w="1134"/>
      </w:tblGrid>
      <w:tr w:rsidR="00AB1DBB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AB1DBB" w:rsidRPr="0053234F" w:rsidRDefault="00AB1DB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№ п./п.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AB1DBB" w:rsidRPr="0053234F" w:rsidRDefault="00AB1DB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AB1DBB" w:rsidRPr="0053234F" w:rsidRDefault="00AB1DB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Категория расходов (капвложения, НИОКР и прочие расходы)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AB1DBB" w:rsidRPr="0053234F" w:rsidRDefault="00AB1DB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Сроки выполнения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AB1DBB" w:rsidRPr="0053234F" w:rsidRDefault="00AB1DB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Исполнители мероприятий</w:t>
            </w:r>
          </w:p>
        </w:tc>
        <w:tc>
          <w:tcPr>
            <w:tcW w:w="42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B1DBB" w:rsidRPr="0053234F" w:rsidRDefault="00AB1DBB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Объем финансирования за счет средств местного бюджета, тыс</w:t>
            </w:r>
            <w:proofErr w:type="gramStart"/>
            <w:r>
              <w:rPr>
                <w:bCs/>
                <w:sz w:val="22"/>
                <w:szCs w:val="22"/>
              </w:rPr>
              <w:t>.р</w:t>
            </w:r>
            <w:proofErr w:type="gramEnd"/>
            <w:r>
              <w:rPr>
                <w:bCs/>
                <w:sz w:val="22"/>
                <w:szCs w:val="22"/>
              </w:rPr>
              <w:t>ублей (по годам)</w:t>
            </w:r>
          </w:p>
        </w:tc>
      </w:tr>
      <w:tr w:rsidR="00C70F89" w:rsidRPr="0053234F" w:rsidTr="009C6337">
        <w:tc>
          <w:tcPr>
            <w:tcW w:w="54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Всего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9</w:t>
            </w:r>
          </w:p>
        </w:tc>
      </w:tr>
      <w:tr w:rsidR="00C70F89" w:rsidRPr="0053234F" w:rsidTr="009C6337">
        <w:tc>
          <w:tcPr>
            <w:tcW w:w="62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</w:pPr>
            <w:r w:rsidRPr="0053234F">
              <w:t>Муниципальная программа</w:t>
            </w:r>
          </w:p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«Развитие  культуры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>–Кубинского  муниципального района</w:t>
            </w: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на 2016 – 2018 годы 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20593,7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22795,8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Default="00C70F89" w:rsidP="009C6337">
            <w:pPr>
              <w:pStyle w:val="af4"/>
              <w:rPr>
                <w:bCs/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bCs/>
                <w:sz w:val="22"/>
                <w:szCs w:val="22"/>
              </w:rPr>
            </w:pPr>
          </w:p>
          <w:p w:rsidR="00C70F89" w:rsidRPr="0053234F" w:rsidRDefault="009E3F8D" w:rsidP="009C6337">
            <w:pPr>
              <w:pStyle w:val="af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68896,9</w:t>
            </w:r>
          </w:p>
        </w:tc>
      </w:tr>
      <w:tr w:rsidR="00C70F89" w:rsidRPr="0053234F" w:rsidTr="009C6337">
        <w:tc>
          <w:tcPr>
            <w:tcW w:w="62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1 «Развитие  культурно-досуговой деятельности 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9808,9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12269,8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11691,4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9E3F8D" w:rsidP="009C6337">
            <w:pPr>
              <w:pStyle w:val="af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33770,1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1.1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Субсидия на выполнение  муниципального задания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8973,9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10746,8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9E3F8D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30520,7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1.2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«Районный дом </w:t>
            </w:r>
            <w:r w:rsidRPr="0053234F">
              <w:rPr>
                <w:sz w:val="22"/>
                <w:szCs w:val="22"/>
              </w:rPr>
              <w:lastRenderedPageBreak/>
              <w:t>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lastRenderedPageBreak/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tabs>
                <w:tab w:val="left" w:pos="288"/>
                <w:tab w:val="center" w:pos="517"/>
              </w:tabs>
              <w:rPr>
                <w:color w:val="262626"/>
              </w:rPr>
            </w:pPr>
            <w:r w:rsidRPr="0053234F">
              <w:rPr>
                <w:color w:val="262626"/>
              </w:rPr>
              <w:tab/>
            </w:r>
          </w:p>
          <w:p w:rsidR="00C70F89" w:rsidRPr="0053234F" w:rsidRDefault="00C70F89" w:rsidP="009C6337">
            <w:pPr>
              <w:tabs>
                <w:tab w:val="left" w:pos="288"/>
                <w:tab w:val="center" w:pos="517"/>
              </w:tabs>
              <w:rPr>
                <w:color w:val="262626"/>
              </w:rPr>
            </w:pPr>
          </w:p>
          <w:p w:rsidR="00C70F89" w:rsidRPr="0053234F" w:rsidRDefault="00C70F89" w:rsidP="009C6337">
            <w:pPr>
              <w:tabs>
                <w:tab w:val="left" w:pos="288"/>
                <w:tab w:val="center" w:pos="517"/>
              </w:tabs>
              <w:rPr>
                <w:color w:val="262626"/>
              </w:rPr>
            </w:pPr>
          </w:p>
          <w:p w:rsidR="00C70F89" w:rsidRPr="0053234F" w:rsidRDefault="00C70F89" w:rsidP="009C6337">
            <w:pPr>
              <w:tabs>
                <w:tab w:val="left" w:pos="288"/>
                <w:tab w:val="center" w:pos="517"/>
              </w:tabs>
              <w:rPr>
                <w:color w:val="262626"/>
              </w:rPr>
            </w:pPr>
            <w:r w:rsidRPr="0053234F">
              <w:rPr>
                <w:color w:val="262626"/>
              </w:rPr>
              <w:t>30,0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Организация и проведение  праздников и общественно значимых мероприятий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800,0</w:t>
            </w: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1.4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Ремонт автотранспорта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60,0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1.5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Текущий ремонт входной группы здания РДК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30,0</w:t>
            </w:r>
          </w:p>
        </w:tc>
      </w:tr>
      <w:tr w:rsidR="00C70F89" w:rsidRPr="0053234F" w:rsidTr="009C6337">
        <w:tc>
          <w:tcPr>
            <w:tcW w:w="62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234F">
              <w:t>Подпрограмма 2 «Развитие  музейной  деятельности»</w:t>
            </w: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1581,5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1887,6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  <w:p w:rsidR="00C70F89" w:rsidRPr="0053234F" w:rsidRDefault="009E3F8D" w:rsidP="009C6337">
            <w:pPr>
              <w:pStyle w:val="af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5450,6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F89" w:rsidRPr="0053234F">
              <w:rPr>
                <w:sz w:val="22"/>
                <w:szCs w:val="22"/>
              </w:rPr>
              <w:t>.1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Субсидия на выполнение муниципального задания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 «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 xml:space="preserve">– </w:t>
            </w:r>
            <w:proofErr w:type="gramStart"/>
            <w:r w:rsidR="00C70F89" w:rsidRPr="0053234F">
              <w:rPr>
                <w:sz w:val="22"/>
                <w:szCs w:val="22"/>
              </w:rPr>
              <w:t>Ку</w:t>
            </w:r>
            <w:proofErr w:type="gramEnd"/>
            <w:r w:rsidR="00C70F89" w:rsidRPr="0053234F">
              <w:rPr>
                <w:sz w:val="22"/>
                <w:szCs w:val="22"/>
              </w:rPr>
              <w:t>бинский 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1531,5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1887,6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9E3F8D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5219,1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F89" w:rsidRPr="0053234F">
              <w:rPr>
                <w:sz w:val="22"/>
                <w:szCs w:val="22"/>
              </w:rPr>
              <w:t>.2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 «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 xml:space="preserve">– </w:t>
            </w:r>
            <w:proofErr w:type="gramStart"/>
            <w:r w:rsidR="00C70F89" w:rsidRPr="0053234F">
              <w:rPr>
                <w:sz w:val="22"/>
                <w:szCs w:val="22"/>
              </w:rPr>
              <w:t>Ку</w:t>
            </w:r>
            <w:proofErr w:type="gramEnd"/>
            <w:r w:rsidR="00C70F89" w:rsidRPr="0053234F">
              <w:rPr>
                <w:sz w:val="22"/>
                <w:szCs w:val="22"/>
              </w:rPr>
              <w:t>бинский 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4,5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F89" w:rsidRPr="0053234F">
              <w:rPr>
                <w:sz w:val="22"/>
                <w:szCs w:val="22"/>
              </w:rPr>
              <w:t>.3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Организация и проведение праздников и общественно значимых мероприятий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 «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 xml:space="preserve">– </w:t>
            </w:r>
            <w:proofErr w:type="gramStart"/>
            <w:r w:rsidR="00C70F89" w:rsidRPr="0053234F">
              <w:rPr>
                <w:sz w:val="22"/>
                <w:szCs w:val="22"/>
              </w:rPr>
              <w:t>Ку</w:t>
            </w:r>
            <w:proofErr w:type="gramEnd"/>
            <w:r w:rsidR="00C70F89" w:rsidRPr="0053234F">
              <w:rPr>
                <w:sz w:val="22"/>
                <w:szCs w:val="22"/>
              </w:rPr>
              <w:t>бинский 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45,0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F89" w:rsidRPr="0053234F">
              <w:rPr>
                <w:sz w:val="22"/>
                <w:szCs w:val="22"/>
              </w:rPr>
              <w:t>.3.1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</w:pPr>
            <w:r w:rsidRPr="0053234F">
              <w:t>Изготовление сувениров, буклетов, календарей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 «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 xml:space="preserve">– </w:t>
            </w:r>
            <w:proofErr w:type="gramStart"/>
            <w:r w:rsidR="00C70F89" w:rsidRPr="0053234F">
              <w:rPr>
                <w:sz w:val="22"/>
                <w:szCs w:val="22"/>
              </w:rPr>
              <w:t>Ку</w:t>
            </w:r>
            <w:proofErr w:type="gramEnd"/>
            <w:r w:rsidR="00C70F89" w:rsidRPr="0053234F">
              <w:rPr>
                <w:sz w:val="22"/>
                <w:szCs w:val="22"/>
              </w:rPr>
              <w:t>бинский 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3,0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F89" w:rsidRPr="0053234F">
              <w:rPr>
                <w:sz w:val="22"/>
                <w:szCs w:val="22"/>
              </w:rPr>
              <w:t>.4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Мероприятия по </w:t>
            </w:r>
            <w:r w:rsidRPr="0053234F">
              <w:rPr>
                <w:sz w:val="22"/>
                <w:szCs w:val="22"/>
              </w:rPr>
              <w:lastRenderedPageBreak/>
              <w:t>сохранению и безопасности музейных фондов: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МУК </w:t>
            </w:r>
            <w:r w:rsidR="00F30F2B">
              <w:rPr>
                <w:sz w:val="22"/>
                <w:szCs w:val="22"/>
              </w:rPr>
              <w:t>«</w:t>
            </w:r>
            <w:proofErr w:type="spellStart"/>
            <w:r w:rsidR="00F30F2B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– </w:t>
            </w:r>
            <w:proofErr w:type="gramStart"/>
            <w:r w:rsidRPr="0053234F">
              <w:rPr>
                <w:sz w:val="22"/>
                <w:szCs w:val="22"/>
              </w:rPr>
              <w:t>Ку</w:t>
            </w:r>
            <w:proofErr w:type="gramEnd"/>
            <w:r w:rsidRPr="0053234F">
              <w:rPr>
                <w:sz w:val="22"/>
                <w:szCs w:val="22"/>
              </w:rPr>
              <w:t xml:space="preserve">бинский </w:t>
            </w:r>
            <w:r w:rsidRPr="0053234F">
              <w:rPr>
                <w:sz w:val="22"/>
                <w:szCs w:val="22"/>
              </w:rPr>
              <w:lastRenderedPageBreak/>
              <w:t>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10,0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C70F89" w:rsidRPr="0053234F">
              <w:rPr>
                <w:sz w:val="22"/>
                <w:szCs w:val="22"/>
              </w:rPr>
              <w:t>.4.1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</w:pPr>
            <w:r w:rsidRPr="0053234F">
              <w:t>Замена выставочного оборудования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 «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 xml:space="preserve">– </w:t>
            </w:r>
            <w:proofErr w:type="gramStart"/>
            <w:r w:rsidR="00C70F89" w:rsidRPr="0053234F">
              <w:rPr>
                <w:sz w:val="22"/>
                <w:szCs w:val="22"/>
              </w:rPr>
              <w:t>Ку</w:t>
            </w:r>
            <w:proofErr w:type="gramEnd"/>
            <w:r w:rsidR="00C70F89" w:rsidRPr="0053234F">
              <w:rPr>
                <w:sz w:val="22"/>
                <w:szCs w:val="22"/>
              </w:rPr>
              <w:t>бинский 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0,0</w:t>
            </w: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10,0</w:t>
            </w:r>
          </w:p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0,0</w:t>
            </w: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F89" w:rsidRPr="0053234F">
              <w:rPr>
                <w:sz w:val="22"/>
                <w:szCs w:val="22"/>
              </w:rPr>
              <w:t>.4.2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</w:pPr>
            <w:r w:rsidRPr="0053234F">
              <w:t>Приобретение фондового оборудования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 «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 xml:space="preserve">– </w:t>
            </w:r>
            <w:proofErr w:type="gramStart"/>
            <w:r w:rsidR="00C70F89" w:rsidRPr="0053234F">
              <w:rPr>
                <w:sz w:val="22"/>
                <w:szCs w:val="22"/>
              </w:rPr>
              <w:t>Ку</w:t>
            </w:r>
            <w:proofErr w:type="gramEnd"/>
            <w:r w:rsidR="00C70F89" w:rsidRPr="0053234F">
              <w:rPr>
                <w:sz w:val="22"/>
                <w:szCs w:val="22"/>
              </w:rPr>
              <w:t>бинский 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0,0</w:t>
            </w: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F89" w:rsidRPr="0053234F">
              <w:rPr>
                <w:sz w:val="22"/>
                <w:szCs w:val="22"/>
              </w:rPr>
              <w:t>.4.3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</w:pPr>
            <w:r w:rsidRPr="0053234F">
              <w:t xml:space="preserve">Приобретение </w:t>
            </w:r>
            <w:proofErr w:type="spellStart"/>
            <w:r w:rsidRPr="0053234F">
              <w:t>мультимедий</w:t>
            </w:r>
            <w:r>
              <w:t>-</w:t>
            </w:r>
            <w:r w:rsidRPr="0053234F">
              <w:t>ной</w:t>
            </w:r>
            <w:proofErr w:type="spellEnd"/>
            <w:r w:rsidRPr="0053234F">
              <w:t xml:space="preserve"> проектора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 «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 xml:space="preserve">– </w:t>
            </w:r>
            <w:proofErr w:type="gramStart"/>
            <w:r w:rsidR="00C70F89" w:rsidRPr="0053234F">
              <w:rPr>
                <w:sz w:val="22"/>
                <w:szCs w:val="22"/>
              </w:rPr>
              <w:t>Ку</w:t>
            </w:r>
            <w:proofErr w:type="gramEnd"/>
            <w:r w:rsidR="00C70F89" w:rsidRPr="0053234F">
              <w:rPr>
                <w:sz w:val="22"/>
                <w:szCs w:val="22"/>
              </w:rPr>
              <w:t>бинский 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30,0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30,0</w:t>
            </w:r>
          </w:p>
        </w:tc>
      </w:tr>
      <w:tr w:rsidR="00C70F89" w:rsidRPr="0053234F" w:rsidTr="00F30F2B"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0F89" w:rsidRPr="0053234F">
              <w:rPr>
                <w:sz w:val="22"/>
                <w:szCs w:val="22"/>
              </w:rPr>
              <w:t>.4.4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</w:pPr>
            <w:r w:rsidRPr="0053234F">
              <w:t>Установка наружного видеонаблюдения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МУК «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70F89" w:rsidRPr="0053234F">
              <w:rPr>
                <w:sz w:val="22"/>
                <w:szCs w:val="22"/>
              </w:rPr>
              <w:t xml:space="preserve">– </w:t>
            </w:r>
            <w:proofErr w:type="gramStart"/>
            <w:r w:rsidR="00C70F89" w:rsidRPr="0053234F">
              <w:rPr>
                <w:sz w:val="22"/>
                <w:szCs w:val="22"/>
              </w:rPr>
              <w:t>Ку</w:t>
            </w:r>
            <w:proofErr w:type="gramEnd"/>
            <w:r w:rsidR="00C70F89" w:rsidRPr="0053234F">
              <w:rPr>
                <w:sz w:val="22"/>
                <w:szCs w:val="22"/>
              </w:rPr>
              <w:t>бинский районный краеведческий музей»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30,0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30,0</w:t>
            </w:r>
          </w:p>
        </w:tc>
      </w:tr>
      <w:tr w:rsidR="00C70F89" w:rsidRPr="0053234F" w:rsidTr="009C6337">
        <w:tc>
          <w:tcPr>
            <w:tcW w:w="62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234F">
              <w:t xml:space="preserve">Подпрограмма 3 «Развитие    библиотечного обслуживания населения»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4208,5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5476,4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6786,3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9E3F8D" w:rsidP="009C6337">
            <w:pPr>
              <w:pStyle w:val="af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16471,2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70F89" w:rsidRPr="0053234F">
              <w:rPr>
                <w:sz w:val="22"/>
                <w:szCs w:val="22"/>
              </w:rPr>
              <w:t>.1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Субсидия на выполнение муниципального задания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 «Районная библиотека им.К.И. </w:t>
            </w:r>
            <w:proofErr w:type="spellStart"/>
            <w:r w:rsidRPr="0053234F">
              <w:rPr>
                <w:sz w:val="22"/>
                <w:szCs w:val="22"/>
              </w:rPr>
              <w:t>Коничева</w:t>
            </w:r>
            <w:proofErr w:type="spellEnd"/>
            <w:r w:rsidRPr="0053234F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4184,7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5413,3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15728,0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70F89" w:rsidRPr="0053234F">
              <w:rPr>
                <w:sz w:val="22"/>
                <w:szCs w:val="22"/>
              </w:rPr>
              <w:t>.2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53234F">
              <w:rPr>
                <w:sz w:val="22"/>
                <w:szCs w:val="22"/>
              </w:rPr>
              <w:t>Коничева</w:t>
            </w:r>
            <w:proofErr w:type="spellEnd"/>
            <w:r w:rsidRPr="0053234F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15,0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15,00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30,0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70F89" w:rsidRPr="0053234F">
              <w:rPr>
                <w:sz w:val="22"/>
                <w:szCs w:val="22"/>
              </w:rPr>
              <w:t>.3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color w:val="262626"/>
                <w:sz w:val="22"/>
                <w:szCs w:val="22"/>
              </w:rPr>
              <w:t>Подготовка и организация мероприятий в поддержку книги и чтения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53234F">
              <w:rPr>
                <w:sz w:val="22"/>
                <w:szCs w:val="22"/>
              </w:rPr>
              <w:t>Коничева</w:t>
            </w:r>
            <w:proofErr w:type="spellEnd"/>
            <w:r w:rsidRPr="0053234F">
              <w:rPr>
                <w:sz w:val="22"/>
                <w:szCs w:val="22"/>
              </w:rPr>
              <w:t>»</w:t>
            </w:r>
          </w:p>
          <w:p w:rsidR="00B2165A" w:rsidRPr="0053234F" w:rsidRDefault="00B2165A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lastRenderedPageBreak/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30,0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C70F89" w:rsidRPr="0053234F">
              <w:rPr>
                <w:sz w:val="22"/>
                <w:szCs w:val="22"/>
              </w:rPr>
              <w:t>.4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Косметический ремонт </w:t>
            </w:r>
            <w:proofErr w:type="spellStart"/>
            <w:proofErr w:type="gramStart"/>
            <w:r>
              <w:rPr>
                <w:sz w:val="22"/>
                <w:szCs w:val="22"/>
              </w:rPr>
              <w:t>поме-щений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р</w:t>
            </w:r>
            <w:r w:rsidRPr="0053234F">
              <w:rPr>
                <w:sz w:val="22"/>
                <w:szCs w:val="22"/>
              </w:rPr>
              <w:t>айон</w:t>
            </w:r>
            <w:r>
              <w:rPr>
                <w:sz w:val="22"/>
                <w:szCs w:val="22"/>
              </w:rPr>
              <w:t>-</w:t>
            </w:r>
            <w:r w:rsidRPr="0053234F">
              <w:rPr>
                <w:sz w:val="22"/>
                <w:szCs w:val="22"/>
              </w:rPr>
              <w:t>ной</w:t>
            </w:r>
            <w:proofErr w:type="spellEnd"/>
            <w:r w:rsidRPr="0053234F">
              <w:rPr>
                <w:sz w:val="22"/>
                <w:szCs w:val="22"/>
              </w:rPr>
              <w:t xml:space="preserve"> библиотеки </w:t>
            </w:r>
            <w:proofErr w:type="spellStart"/>
            <w:r w:rsidRPr="0053234F">
              <w:rPr>
                <w:sz w:val="22"/>
                <w:szCs w:val="22"/>
              </w:rPr>
              <w:t>им.К.И.Кони</w:t>
            </w:r>
            <w:r>
              <w:rPr>
                <w:sz w:val="22"/>
                <w:szCs w:val="22"/>
              </w:rPr>
              <w:t>-</w:t>
            </w:r>
            <w:r w:rsidRPr="0053234F">
              <w:rPr>
                <w:sz w:val="22"/>
                <w:szCs w:val="22"/>
              </w:rPr>
              <w:t>чева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53234F">
              <w:rPr>
                <w:sz w:val="22"/>
                <w:szCs w:val="22"/>
              </w:rPr>
              <w:t>Коничева</w:t>
            </w:r>
            <w:proofErr w:type="spellEnd"/>
            <w:r w:rsidRPr="0053234F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30,0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70F89" w:rsidRPr="0053234F">
              <w:rPr>
                <w:sz w:val="22"/>
                <w:szCs w:val="22"/>
              </w:rPr>
              <w:t>.5.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</w:pPr>
            <w:r w:rsidRPr="0053234F">
              <w:rPr>
                <w:color w:val="000000"/>
              </w:rPr>
              <w:t>Подписка на  периодические издания для библиотечной системы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53234F">
              <w:rPr>
                <w:sz w:val="22"/>
                <w:szCs w:val="22"/>
              </w:rPr>
              <w:t>Коничева</w:t>
            </w:r>
            <w:proofErr w:type="spellEnd"/>
            <w:r w:rsidRPr="0053234F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126,2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120,0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120,0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366,2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70F89" w:rsidRPr="0053234F">
              <w:rPr>
                <w:sz w:val="22"/>
                <w:szCs w:val="22"/>
              </w:rPr>
              <w:t>.6.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000000"/>
              </w:rPr>
            </w:pPr>
            <w:r w:rsidRPr="0053234F">
              <w:rPr>
                <w:color w:val="000000"/>
              </w:rPr>
              <w:t>Мероприятия по развитию и улучшению материальной базы библиотечного дела: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color w:val="262626"/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53234F">
              <w:rPr>
                <w:sz w:val="22"/>
                <w:szCs w:val="22"/>
              </w:rPr>
              <w:t>Коничева</w:t>
            </w:r>
            <w:proofErr w:type="spellEnd"/>
            <w:r w:rsidRPr="0053234F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20,0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20,0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20,0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jc w:val="center"/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60,0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70F89" w:rsidRPr="0053234F">
              <w:rPr>
                <w:sz w:val="22"/>
                <w:szCs w:val="22"/>
              </w:rPr>
              <w:t>.7.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000000"/>
              </w:rPr>
            </w:pPr>
            <w:r w:rsidRPr="0053234F">
              <w:rPr>
                <w:color w:val="000000"/>
              </w:rPr>
              <w:t>Ремонт автотранспорта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a"/>
              <w:jc w:val="center"/>
            </w:pPr>
            <w:r w:rsidRPr="0053234F"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53234F">
              <w:t>Усть</w:t>
            </w:r>
            <w:proofErr w:type="spellEnd"/>
            <w:r w:rsidRPr="0053234F">
              <w:t xml:space="preserve"> – Кубинского района» «Районная библиотека </w:t>
            </w:r>
            <w:proofErr w:type="spellStart"/>
            <w:r w:rsidRPr="0053234F">
              <w:t>им.К.И.Коничева</w:t>
            </w:r>
            <w:proofErr w:type="spellEnd"/>
            <w:r w:rsidRPr="0053234F"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</w:p>
          <w:p w:rsidR="00C70F89" w:rsidRPr="0053234F" w:rsidRDefault="00C70F89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30,0</w:t>
            </w:r>
          </w:p>
        </w:tc>
      </w:tr>
      <w:tr w:rsidR="00C70F89" w:rsidRPr="0053234F" w:rsidTr="009C6337">
        <w:tc>
          <w:tcPr>
            <w:tcW w:w="62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234F">
              <w:t xml:space="preserve">Подпрограмма  4  «Молодежь </w:t>
            </w:r>
            <w:proofErr w:type="spellStart"/>
            <w:r w:rsidRPr="0053234F">
              <w:t>Усть-Кубинкого</w:t>
            </w:r>
            <w:proofErr w:type="spellEnd"/>
            <w:r w:rsidRPr="0053234F">
              <w:t xml:space="preserve"> муниципального района»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57,7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157,7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70F89" w:rsidRPr="0053234F">
              <w:rPr>
                <w:sz w:val="22"/>
                <w:szCs w:val="22"/>
              </w:rPr>
              <w:t>.1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F30F2B">
            <w:pPr>
              <w:shd w:val="clear" w:color="auto" w:fill="FFFFFF"/>
              <w:jc w:val="center"/>
            </w:pPr>
            <w:r w:rsidRPr="0053234F">
              <w:t>Организация и</w:t>
            </w:r>
          </w:p>
          <w:p w:rsidR="00C70F89" w:rsidRPr="0053234F" w:rsidRDefault="00C70F89" w:rsidP="00F30F2B">
            <w:pPr>
              <w:shd w:val="clear" w:color="auto" w:fill="FFFFFF"/>
              <w:jc w:val="center"/>
            </w:pPr>
            <w:r w:rsidRPr="0053234F">
              <w:t>проведение</w:t>
            </w:r>
          </w:p>
          <w:p w:rsidR="00C70F89" w:rsidRPr="0053234F" w:rsidRDefault="00C70F89" w:rsidP="00F30F2B">
            <w:pPr>
              <w:shd w:val="clear" w:color="auto" w:fill="FFFFFF"/>
              <w:jc w:val="center"/>
            </w:pPr>
            <w:r w:rsidRPr="0053234F">
              <w:t>мероприятий,</w:t>
            </w:r>
          </w:p>
          <w:p w:rsidR="00C70F89" w:rsidRDefault="00C70F89" w:rsidP="00F30F2B">
            <w:pPr>
              <w:shd w:val="clear" w:color="auto" w:fill="FFFFFF"/>
              <w:jc w:val="center"/>
              <w:rPr>
                <w:spacing w:val="-1"/>
              </w:rPr>
            </w:pPr>
            <w:r w:rsidRPr="0053234F">
              <w:rPr>
                <w:spacing w:val="-1"/>
              </w:rPr>
              <w:t>посвященных</w:t>
            </w:r>
          </w:p>
          <w:p w:rsidR="00C70F89" w:rsidRPr="0053234F" w:rsidRDefault="00C70F89" w:rsidP="00F30F2B">
            <w:pPr>
              <w:shd w:val="clear" w:color="auto" w:fill="FFFFFF"/>
              <w:jc w:val="center"/>
            </w:pPr>
            <w:r w:rsidRPr="0053234F">
              <w:t>Дню Победы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="00C70F89"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15,0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70F89" w:rsidRPr="0053234F">
              <w:rPr>
                <w:sz w:val="22"/>
                <w:szCs w:val="22"/>
              </w:rPr>
              <w:t>.2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color w:val="auto"/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Участие молодежи района в межрайонных, областных форумах и конференциях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14,7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7,0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7,0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28,7</w:t>
            </w:r>
          </w:p>
        </w:tc>
      </w:tr>
      <w:tr w:rsidR="00C70F89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70F89" w:rsidRPr="0053234F">
              <w:rPr>
                <w:sz w:val="22"/>
                <w:szCs w:val="22"/>
              </w:rPr>
              <w:t>.3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F30F2B">
            <w:pPr>
              <w:pStyle w:val="af4"/>
              <w:jc w:val="center"/>
              <w:rPr>
                <w:color w:val="auto"/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Проведение акции «Чистый берег»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ежегод</w:t>
            </w:r>
            <w:r w:rsidRPr="0053234F">
              <w:rPr>
                <w:sz w:val="22"/>
                <w:szCs w:val="22"/>
              </w:rPr>
              <w:lastRenderedPageBreak/>
              <w:t>но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 xml:space="preserve">администрации </w:t>
            </w:r>
            <w:r w:rsidRPr="0053234F">
              <w:rPr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3,0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9,0</w:t>
            </w:r>
          </w:p>
        </w:tc>
      </w:tr>
      <w:tr w:rsidR="00F30F2B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Pr="0053234F">
              <w:rPr>
                <w:sz w:val="22"/>
                <w:szCs w:val="22"/>
              </w:rPr>
              <w:t>.4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F30F2B">
            <w:pPr>
              <w:shd w:val="clear" w:color="auto" w:fill="FFFFFF"/>
              <w:ind w:left="385" w:hanging="323"/>
            </w:pPr>
            <w:r w:rsidRPr="0053234F">
              <w:rPr>
                <w:spacing w:val="-2"/>
              </w:rPr>
              <w:t xml:space="preserve">Организация </w:t>
            </w:r>
            <w:proofErr w:type="gramStart"/>
            <w:r w:rsidRPr="0053234F">
              <w:rPr>
                <w:spacing w:val="-2"/>
              </w:rPr>
              <w:t>семейного</w:t>
            </w:r>
            <w:proofErr w:type="gramEnd"/>
          </w:p>
          <w:p w:rsidR="00F30F2B" w:rsidRPr="0053234F" w:rsidRDefault="00F30F2B" w:rsidP="00F30F2B">
            <w:pPr>
              <w:shd w:val="clear" w:color="auto" w:fill="FFFFFF"/>
            </w:pPr>
            <w:r w:rsidRPr="0053234F">
              <w:t>спортивного</w:t>
            </w:r>
          </w:p>
          <w:p w:rsidR="00F30F2B" w:rsidRPr="0053234F" w:rsidRDefault="00F30F2B" w:rsidP="00F30F2B">
            <w:pPr>
              <w:pStyle w:val="af4"/>
              <w:rPr>
                <w:color w:val="auto"/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праздника «Мы вместе»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6,0</w:t>
            </w: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</w:tc>
      </w:tr>
      <w:tr w:rsidR="00F30F2B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3234F">
              <w:rPr>
                <w:sz w:val="22"/>
                <w:szCs w:val="22"/>
              </w:rPr>
              <w:t>.5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rPr>
                <w:color w:val="auto"/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Проведение районного слета молодежи «Молодежный вектор»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15,0</w:t>
            </w:r>
          </w:p>
        </w:tc>
      </w:tr>
      <w:tr w:rsidR="00F30F2B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3234F">
              <w:rPr>
                <w:sz w:val="22"/>
                <w:szCs w:val="22"/>
              </w:rPr>
              <w:t>.6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color w:val="auto"/>
                <w:sz w:val="22"/>
                <w:szCs w:val="22"/>
              </w:rPr>
            </w:pPr>
            <w:r w:rsidRPr="0053234F">
              <w:rPr>
                <w:color w:val="auto"/>
                <w:sz w:val="22"/>
                <w:szCs w:val="22"/>
              </w:rPr>
              <w:t>Проведение районного конкурса «Молодежное подворье»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9,0</w:t>
            </w:r>
          </w:p>
        </w:tc>
      </w:tr>
      <w:tr w:rsidR="00F30F2B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3234F">
              <w:rPr>
                <w:sz w:val="22"/>
                <w:szCs w:val="22"/>
              </w:rPr>
              <w:t>.7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rPr>
                <w:color w:val="auto"/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Организация и проведение районного праздника, посвященного Дню молодежи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60,0</w:t>
            </w:r>
          </w:p>
        </w:tc>
      </w:tr>
      <w:tr w:rsidR="00F30F2B" w:rsidRPr="0053234F" w:rsidTr="009C6337"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3234F">
              <w:rPr>
                <w:sz w:val="22"/>
                <w:szCs w:val="22"/>
              </w:rPr>
              <w:t>.8</w:t>
            </w:r>
          </w:p>
        </w:tc>
        <w:tc>
          <w:tcPr>
            <w:tcW w:w="17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rPr>
                <w:color w:val="auto"/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Организация и проведение мероприятий в </w:t>
            </w:r>
            <w:r w:rsidRPr="0053234F">
              <w:rPr>
                <w:spacing w:val="-2"/>
                <w:sz w:val="22"/>
                <w:szCs w:val="22"/>
              </w:rPr>
              <w:t xml:space="preserve">   клубе </w:t>
            </w:r>
            <w:r w:rsidRPr="0053234F">
              <w:rPr>
                <w:sz w:val="22"/>
                <w:szCs w:val="22"/>
              </w:rPr>
              <w:t>«Молодая семья»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 ежегодно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15,0</w:t>
            </w:r>
          </w:p>
        </w:tc>
      </w:tr>
      <w:tr w:rsidR="00F30F2B" w:rsidRPr="0053234F" w:rsidTr="009C6337">
        <w:trPr>
          <w:trHeight w:val="776"/>
        </w:trPr>
        <w:tc>
          <w:tcPr>
            <w:tcW w:w="62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234F">
              <w:rPr>
                <w:color w:val="262626"/>
              </w:rPr>
              <w:t>Подпрограмма 5  «Развитие дополнительного образования детей»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3722,3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4998,2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  <w:p w:rsidR="00F30F2B" w:rsidRPr="0053234F" w:rsidRDefault="009E3F8D" w:rsidP="009C6337">
            <w:pPr>
              <w:pStyle w:val="af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13070,5</w:t>
            </w:r>
          </w:p>
        </w:tc>
      </w:tr>
      <w:tr w:rsidR="00F30F2B" w:rsidRPr="0053234F" w:rsidTr="009C6337"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F30F2B">
            <w:pPr>
              <w:pStyle w:val="af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 </w:t>
            </w:r>
            <w:r w:rsidRPr="0053234F">
              <w:rPr>
                <w:sz w:val="22"/>
                <w:szCs w:val="22"/>
              </w:rPr>
              <w:t>Субсидия на выполнение муниципального задания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МБУ ДО «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Кубинская ДШИ»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9E3F8D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35591,1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F30F2B" w:rsidRPr="0053234F">
              <w:rPr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F30F2B" w:rsidRPr="0053234F">
              <w:rPr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F30F2B" w:rsidRPr="0053234F" w:rsidRDefault="009E3F8D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11559,1</w:t>
            </w:r>
          </w:p>
        </w:tc>
      </w:tr>
      <w:tr w:rsidR="00F30F2B" w:rsidRPr="0053234F" w:rsidTr="009C6337"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F30F2B">
            <w:pPr>
              <w:pStyle w:val="af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5.2. </w:t>
            </w:r>
            <w:r w:rsidRPr="0053234F">
              <w:rPr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МБУ ДО «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Кубинская ДШИ»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rPr>
                <w:color w:val="262626"/>
              </w:rPr>
            </w:pPr>
          </w:p>
          <w:p w:rsidR="00F30F2B" w:rsidRPr="0053234F" w:rsidRDefault="00F30F2B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45,0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jc w:val="center"/>
              <w:rPr>
                <w:bCs/>
                <w:color w:val="262626"/>
              </w:rPr>
            </w:pPr>
            <w:r w:rsidRPr="0053234F">
              <w:rPr>
                <w:bCs/>
                <w:color w:val="262626"/>
              </w:rPr>
              <w:t>15,0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rPr>
                <w:color w:val="262626"/>
              </w:rPr>
            </w:pPr>
          </w:p>
          <w:p w:rsidR="00F30F2B" w:rsidRPr="0053234F" w:rsidRDefault="00F30F2B" w:rsidP="009C6337">
            <w:pPr>
              <w:rPr>
                <w:color w:val="262626"/>
              </w:rPr>
            </w:pPr>
            <w:r w:rsidRPr="0053234F">
              <w:rPr>
                <w:color w:val="262626"/>
              </w:rPr>
              <w:t>45,0</w:t>
            </w:r>
          </w:p>
        </w:tc>
      </w:tr>
      <w:tr w:rsidR="00F30F2B" w:rsidRPr="0053234F" w:rsidTr="009C6337"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F30F2B">
            <w:pPr>
              <w:pStyle w:val="af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5.3. </w:t>
            </w:r>
            <w:r w:rsidRPr="0053234F">
              <w:rPr>
                <w:sz w:val="22"/>
                <w:szCs w:val="22"/>
              </w:rPr>
              <w:t>Организация и проведение праздников и общественно значимых мероприятий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МБУ ДО «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Кубинская ДШИ»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45,0</w:t>
            </w:r>
          </w:p>
        </w:tc>
      </w:tr>
      <w:tr w:rsidR="00F30F2B" w:rsidRPr="0053234F" w:rsidTr="009C6337"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0F2B" w:rsidRPr="00F30F2B" w:rsidRDefault="00F30F2B" w:rsidP="00F30F2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5.4. </w:t>
            </w:r>
            <w:r w:rsidRPr="00F30F2B">
              <w:rPr>
                <w:sz w:val="22"/>
                <w:szCs w:val="22"/>
              </w:rPr>
              <w:t xml:space="preserve">Участие в зональных и районных конкурсах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МБУ ДО «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Кубинская ДШИ»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30,0</w:t>
            </w:r>
          </w:p>
          <w:p w:rsidR="00F30F2B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</w:tc>
      </w:tr>
      <w:tr w:rsidR="00F30F2B" w:rsidRPr="0053234F" w:rsidTr="009C6337"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0F2B" w:rsidRPr="00F30F2B" w:rsidRDefault="00F30F2B" w:rsidP="00F30F2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5.5. </w:t>
            </w:r>
            <w:r w:rsidRPr="00F30F2B">
              <w:rPr>
                <w:sz w:val="22"/>
                <w:szCs w:val="22"/>
              </w:rPr>
              <w:t xml:space="preserve">Участие в областных, региональных, международных конкурсах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МБУ ДО «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Кубинская ДШИ»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jc w:val="center"/>
              <w:rPr>
                <w:color w:val="262626"/>
              </w:rPr>
            </w:pPr>
            <w:r w:rsidRPr="0053234F">
              <w:rPr>
                <w:color w:val="262626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30,0</w:t>
            </w:r>
          </w:p>
        </w:tc>
      </w:tr>
      <w:tr w:rsidR="00F30F2B" w:rsidRPr="0053234F" w:rsidTr="009C6337"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F2B" w:rsidRPr="0053234F" w:rsidRDefault="00F30F2B" w:rsidP="00F30F2B">
            <w:pPr>
              <w:pStyle w:val="af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5.6. </w:t>
            </w:r>
            <w:r w:rsidRPr="0053234F">
              <w:rPr>
                <w:sz w:val="22"/>
                <w:szCs w:val="22"/>
              </w:rPr>
              <w:t xml:space="preserve">Текущий ремонт первого этажа здания ДШИ, косметический ремонт помещений </w:t>
            </w:r>
            <w:r w:rsidRPr="0053234F">
              <w:rPr>
                <w:sz w:val="22"/>
                <w:szCs w:val="22"/>
              </w:rPr>
              <w:lastRenderedPageBreak/>
              <w:t>школы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МБУ ДО «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Кубинская ДШИ»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163,2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sz w:val="22"/>
                <w:szCs w:val="22"/>
              </w:rPr>
            </w:pPr>
          </w:p>
          <w:p w:rsidR="00F30F2B" w:rsidRPr="0053234F" w:rsidRDefault="009E3F8D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1113,2</w:t>
            </w:r>
          </w:p>
        </w:tc>
      </w:tr>
      <w:tr w:rsidR="00F30F2B" w:rsidRPr="0053234F" w:rsidTr="009C6337">
        <w:trPr>
          <w:trHeight w:val="698"/>
        </w:trPr>
        <w:tc>
          <w:tcPr>
            <w:tcW w:w="62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3234F">
              <w:rPr>
                <w:color w:val="262626"/>
              </w:rPr>
              <w:lastRenderedPageBreak/>
              <w:t>Подпрограмма 6  «Обеспечение реализации муниципальной программы»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1214,8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1214,8</w:t>
            </w:r>
          </w:p>
        </w:tc>
      </w:tr>
      <w:tr w:rsidR="00F30F2B" w:rsidRPr="0053234F" w:rsidTr="009C6337">
        <w:tc>
          <w:tcPr>
            <w:tcW w:w="22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F30F2B">
            <w:pPr>
              <w:pStyle w:val="af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6.1. </w:t>
            </w:r>
            <w:r w:rsidRPr="0053234F">
              <w:rPr>
                <w:sz w:val="22"/>
                <w:szCs w:val="22"/>
              </w:rPr>
              <w:t xml:space="preserve">Содержание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ап-парата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отдела культуры, спорта и молодежи </w:t>
            </w:r>
            <w:proofErr w:type="spellStart"/>
            <w:r>
              <w:rPr>
                <w:sz w:val="22"/>
                <w:szCs w:val="22"/>
              </w:rPr>
              <w:t>админист-рации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2016-2018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Pr="0053234F" w:rsidRDefault="00F30F2B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1214,8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F2B" w:rsidRPr="0053234F" w:rsidRDefault="00F30F2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0F2B" w:rsidRDefault="00F30F2B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  <w:p w:rsidR="00F30F2B" w:rsidRDefault="00F30F2B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  <w:p w:rsidR="00F30F2B" w:rsidRPr="0053234F" w:rsidRDefault="00F30F2B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1214,8</w:t>
            </w:r>
          </w:p>
        </w:tc>
      </w:tr>
    </w:tbl>
    <w:p w:rsidR="00C70F89" w:rsidRPr="0053234F" w:rsidRDefault="00C70F89" w:rsidP="00C70F89">
      <w:pPr>
        <w:pStyle w:val="af4"/>
        <w:jc w:val="center"/>
        <w:rPr>
          <w:bCs/>
          <w:sz w:val="22"/>
          <w:szCs w:val="22"/>
        </w:rPr>
      </w:pPr>
    </w:p>
    <w:p w:rsidR="00C70F89" w:rsidRPr="00891FBC" w:rsidRDefault="00C70F89" w:rsidP="00C70F89">
      <w:pPr>
        <w:pStyle w:val="af4"/>
        <w:jc w:val="center"/>
        <w:rPr>
          <w:sz w:val="26"/>
          <w:szCs w:val="26"/>
        </w:rPr>
      </w:pPr>
      <w:r w:rsidRPr="00891FBC">
        <w:rPr>
          <w:sz w:val="26"/>
          <w:szCs w:val="26"/>
        </w:rPr>
        <w:t xml:space="preserve">1.4. Раздел </w:t>
      </w:r>
      <w:r w:rsidRPr="00891FBC">
        <w:rPr>
          <w:bCs/>
          <w:sz w:val="26"/>
          <w:szCs w:val="26"/>
        </w:rPr>
        <w:t>6.</w:t>
      </w:r>
      <w:r w:rsidR="000520F5" w:rsidRPr="00891FBC">
        <w:rPr>
          <w:bCs/>
          <w:sz w:val="26"/>
          <w:szCs w:val="26"/>
        </w:rPr>
        <w:t xml:space="preserve"> «</w:t>
      </w:r>
      <w:r w:rsidRPr="00891FBC">
        <w:rPr>
          <w:bCs/>
          <w:sz w:val="26"/>
          <w:szCs w:val="26"/>
        </w:rPr>
        <w:t>Ресурсное обеспечение реализации  муниципальной программы</w:t>
      </w:r>
    </w:p>
    <w:p w:rsidR="00C70F89" w:rsidRPr="00891FBC" w:rsidRDefault="00C70F89" w:rsidP="00C70F89">
      <w:pPr>
        <w:pStyle w:val="af4"/>
        <w:jc w:val="center"/>
        <w:rPr>
          <w:sz w:val="26"/>
          <w:szCs w:val="26"/>
        </w:rPr>
      </w:pPr>
      <w:r w:rsidRPr="00891FBC">
        <w:rPr>
          <w:bCs/>
          <w:sz w:val="26"/>
          <w:szCs w:val="26"/>
        </w:rPr>
        <w:t>за счет средств  бюджета района</w:t>
      </w:r>
      <w:r w:rsidR="000520F5" w:rsidRPr="00891FBC">
        <w:rPr>
          <w:bCs/>
          <w:sz w:val="26"/>
          <w:szCs w:val="26"/>
        </w:rPr>
        <w:t>»</w:t>
      </w:r>
      <w:r w:rsidRPr="00891FBC">
        <w:rPr>
          <w:sz w:val="26"/>
          <w:szCs w:val="26"/>
        </w:rPr>
        <w:t>изложить в  следующей редакции:</w:t>
      </w:r>
    </w:p>
    <w:p w:rsidR="000520F5" w:rsidRPr="00891FBC" w:rsidRDefault="000520F5" w:rsidP="00C70F89">
      <w:pPr>
        <w:pStyle w:val="af4"/>
        <w:jc w:val="center"/>
        <w:rPr>
          <w:sz w:val="26"/>
          <w:szCs w:val="26"/>
        </w:rPr>
      </w:pPr>
      <w:r w:rsidRPr="00891FBC">
        <w:rPr>
          <w:sz w:val="26"/>
          <w:szCs w:val="26"/>
        </w:rPr>
        <w:t>«6. Ресурсное обеспечение реализации муниципальной программы за счет средств бюджета района</w:t>
      </w:r>
    </w:p>
    <w:p w:rsidR="00C70F89" w:rsidRPr="0053234F" w:rsidRDefault="00C70F89" w:rsidP="00C70F89">
      <w:pPr>
        <w:pStyle w:val="af4"/>
        <w:rPr>
          <w:sz w:val="22"/>
          <w:szCs w:val="22"/>
        </w:rPr>
      </w:pPr>
    </w:p>
    <w:tbl>
      <w:tblPr>
        <w:tblW w:w="15736" w:type="dxa"/>
        <w:tblInd w:w="-791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1418"/>
        <w:gridCol w:w="2268"/>
        <w:gridCol w:w="2127"/>
        <w:gridCol w:w="1275"/>
        <w:gridCol w:w="1276"/>
        <w:gridCol w:w="1276"/>
        <w:gridCol w:w="1134"/>
        <w:gridCol w:w="2552"/>
        <w:gridCol w:w="2410"/>
      </w:tblGrid>
      <w:tr w:rsidR="00C70F89" w:rsidRPr="0053234F" w:rsidTr="009C343C"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Статус программы, подпрограммы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Наименование программы, подпрограммы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Муниципальный заказчик- координатор, соисполнители</w:t>
            </w:r>
          </w:p>
        </w:tc>
        <w:tc>
          <w:tcPr>
            <w:tcW w:w="49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bCs/>
                <w:sz w:val="22"/>
                <w:szCs w:val="22"/>
              </w:rPr>
            </w:pPr>
          </w:p>
          <w:p w:rsidR="00C70F89" w:rsidRPr="0053234F" w:rsidRDefault="00C70F89" w:rsidP="009C6337">
            <w:pPr>
              <w:pStyle w:val="af4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Расходы (тыс. руб.), годы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</w:tc>
      </w:tr>
      <w:tr w:rsidR="00C70F89" w:rsidRPr="0053234F" w:rsidTr="009C343C"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9B2308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9B2308">
              <w:rPr>
                <w:bCs/>
                <w:sz w:val="22"/>
                <w:szCs w:val="22"/>
              </w:rPr>
              <w:t>2016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9B2308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9B2308"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9B2308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9B2308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9B2308" w:rsidRDefault="00C70F89" w:rsidP="009C6337">
            <w:pPr>
              <w:pStyle w:val="af4"/>
              <w:tabs>
                <w:tab w:val="left" w:pos="527"/>
              </w:tabs>
              <w:jc w:val="both"/>
              <w:rPr>
                <w:bCs/>
                <w:sz w:val="22"/>
                <w:szCs w:val="22"/>
              </w:rPr>
            </w:pPr>
            <w:r w:rsidRPr="009B2308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0F89" w:rsidRPr="0053234F" w:rsidTr="009C343C"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tabs>
                <w:tab w:val="left" w:pos="365"/>
                <w:tab w:val="center" w:pos="1712"/>
              </w:tabs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ab/>
              <w:t>7</w:t>
            </w:r>
            <w:r w:rsidRPr="0053234F">
              <w:rPr>
                <w:sz w:val="22"/>
                <w:szCs w:val="22"/>
              </w:rPr>
              <w:tab/>
              <w:t>77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C70F89" w:rsidRPr="0053234F" w:rsidTr="009C343C"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C70F89" w:rsidRPr="0053234F" w:rsidRDefault="00C70F89" w:rsidP="009C6337">
            <w:pPr>
              <w:jc w:val="center"/>
            </w:pPr>
            <w:r w:rsidRPr="0053234F">
              <w:t>Муниципальная программа</w:t>
            </w:r>
          </w:p>
          <w:p w:rsidR="00C70F89" w:rsidRPr="0053234F" w:rsidRDefault="00C70F89" w:rsidP="009C6337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jc w:val="center"/>
            </w:pPr>
            <w:r w:rsidRPr="0053234F">
              <w:t xml:space="preserve">«Развитие  культуры </w:t>
            </w:r>
            <w:proofErr w:type="spellStart"/>
            <w:r w:rsidRPr="0053234F">
              <w:t>Усть</w:t>
            </w:r>
            <w:proofErr w:type="spellEnd"/>
            <w:r w:rsidRPr="0053234F">
              <w:t xml:space="preserve"> – Кубинского муниципального района  на 2016-2018 годы» </w:t>
            </w:r>
          </w:p>
          <w:p w:rsidR="00C70F89" w:rsidRPr="0053234F" w:rsidRDefault="00C70F89" w:rsidP="009C6337">
            <w:pPr>
              <w:pStyle w:val="af4"/>
              <w:ind w:firstLine="6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20593,7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22733,7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9E3F8D" w:rsidP="009C6337">
            <w:pPr>
              <w:pStyle w:val="af4"/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68799,8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F89" w:rsidRPr="0053234F" w:rsidRDefault="00C70F89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520F5" w:rsidRPr="0053234F" w:rsidTr="009C343C">
        <w:tc>
          <w:tcPr>
            <w:tcW w:w="141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520F5" w:rsidRPr="0053234F" w:rsidRDefault="000520F5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20558,7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9E3F8D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22733,7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9E3F8D" w:rsidP="009E3F8D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9E3F8D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68799,8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520F5" w:rsidRPr="0053234F" w:rsidTr="009C343C"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53234F">
              <w:rPr>
                <w:sz w:val="22"/>
                <w:szCs w:val="22"/>
              </w:rPr>
              <w:t>Подпрограм</w:t>
            </w:r>
            <w:r w:rsidR="00B2165A">
              <w:rPr>
                <w:sz w:val="22"/>
                <w:szCs w:val="22"/>
              </w:rPr>
              <w:t>-</w:t>
            </w:r>
            <w:r w:rsidRPr="0053234F">
              <w:rPr>
                <w:sz w:val="22"/>
                <w:szCs w:val="22"/>
              </w:rPr>
              <w:t>ма</w:t>
            </w:r>
            <w:proofErr w:type="spellEnd"/>
            <w:proofErr w:type="gramEnd"/>
            <w:r w:rsidRPr="0053234F">
              <w:rPr>
                <w:sz w:val="22"/>
                <w:szCs w:val="22"/>
              </w:rPr>
              <w:t xml:space="preserve"> 1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«Развитие культурно-досуговой деятельности»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9808,9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11031,8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11691,4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tabs>
                <w:tab w:val="left" w:pos="2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32532,1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520F5" w:rsidRPr="0053234F" w:rsidTr="009C343C"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9773,9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3C3E33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11031,8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11691,4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32532,1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520F5" w:rsidRPr="0053234F" w:rsidTr="009C343C"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</w:t>
            </w:r>
            <w:r w:rsidR="00B2165A">
              <w:rPr>
                <w:sz w:val="22"/>
                <w:szCs w:val="22"/>
              </w:rPr>
              <w:t>-</w:t>
            </w:r>
            <w:r w:rsidRPr="0053234F">
              <w:rPr>
                <w:sz w:val="22"/>
                <w:szCs w:val="22"/>
              </w:rPr>
              <w:t>ма2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«Развитие музейной  деятельности»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1581,5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1887,6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tabs>
                <w:tab w:val="left" w:pos="48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5450,6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520F5" w:rsidRPr="0053234F" w:rsidTr="009C343C"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1581,5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1887,6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r>
              <w:rPr>
                <w:sz w:val="22"/>
                <w:szCs w:val="22"/>
              </w:rPr>
              <w:t>5450,6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520F5" w:rsidRPr="0053234F" w:rsidTr="009C343C">
        <w:trPr>
          <w:trHeight w:val="432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53234F">
              <w:rPr>
                <w:sz w:val="22"/>
                <w:szCs w:val="22"/>
              </w:rPr>
              <w:t>Подпрограм</w:t>
            </w:r>
            <w:r w:rsidR="00B2165A">
              <w:rPr>
                <w:sz w:val="22"/>
                <w:szCs w:val="22"/>
              </w:rPr>
              <w:t>-</w:t>
            </w:r>
            <w:r w:rsidRPr="0053234F">
              <w:rPr>
                <w:sz w:val="22"/>
                <w:szCs w:val="22"/>
              </w:rPr>
              <w:t>ма</w:t>
            </w:r>
            <w:proofErr w:type="spellEnd"/>
            <w:proofErr w:type="gramEnd"/>
            <w:r w:rsidRPr="0053234F">
              <w:rPr>
                <w:sz w:val="22"/>
                <w:szCs w:val="22"/>
              </w:rPr>
              <w:t xml:space="preserve"> 3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«Развитие   библиотечного обслуживания населения»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4208,5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5414,3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6786,3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3C3E33" w:rsidP="009C6337">
            <w:pPr>
              <w:pStyle w:val="af4"/>
              <w:tabs>
                <w:tab w:val="left" w:pos="82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16409,1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20F5" w:rsidRPr="0053234F" w:rsidRDefault="000520F5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c>
          <w:tcPr>
            <w:tcW w:w="1418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4208,5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5414,3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6786,3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23997">
            <w:pPr>
              <w:pStyle w:val="af4"/>
              <w:tabs>
                <w:tab w:val="left" w:pos="82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16409,1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rPr>
          <w:trHeight w:val="61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proofErr w:type="spellStart"/>
            <w:proofErr w:type="gramStart"/>
            <w:r w:rsidRPr="0053234F">
              <w:rPr>
                <w:sz w:val="22"/>
                <w:szCs w:val="22"/>
              </w:rPr>
              <w:t>Подпрограм</w:t>
            </w:r>
            <w:r>
              <w:rPr>
                <w:sz w:val="22"/>
                <w:szCs w:val="22"/>
              </w:rPr>
              <w:t>-</w:t>
            </w:r>
            <w:r w:rsidRPr="0053234F">
              <w:rPr>
                <w:sz w:val="22"/>
                <w:szCs w:val="22"/>
              </w:rPr>
              <w:t>ма</w:t>
            </w:r>
            <w:proofErr w:type="spellEnd"/>
            <w:proofErr w:type="gramEnd"/>
            <w:r w:rsidRPr="0053234F">
              <w:rPr>
                <w:sz w:val="22"/>
                <w:szCs w:val="22"/>
              </w:rPr>
              <w:t xml:space="preserve"> 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«Молодежь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– Кубинского муниципального района 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tabs>
                <w:tab w:val="left" w:pos="540"/>
              </w:tabs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157,7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rPr>
          <w:trHeight w:val="28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157,7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proofErr w:type="spellStart"/>
            <w:proofErr w:type="gramStart"/>
            <w:r w:rsidRPr="0053234F">
              <w:rPr>
                <w:sz w:val="22"/>
                <w:szCs w:val="22"/>
              </w:rPr>
              <w:t>Подпрограм</w:t>
            </w:r>
            <w:r>
              <w:rPr>
                <w:sz w:val="22"/>
                <w:szCs w:val="22"/>
              </w:rPr>
              <w:t>-</w:t>
            </w:r>
            <w:r w:rsidRPr="0053234F">
              <w:rPr>
                <w:sz w:val="22"/>
                <w:szCs w:val="22"/>
              </w:rPr>
              <w:t>ма</w:t>
            </w:r>
            <w:proofErr w:type="spellEnd"/>
            <w:proofErr w:type="gramEnd"/>
            <w:r w:rsidRPr="0053234F">
              <w:rPr>
                <w:sz w:val="22"/>
                <w:szCs w:val="22"/>
              </w:rPr>
              <w:t xml:space="preserve"> 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color w:val="262626"/>
                <w:sz w:val="22"/>
                <w:szCs w:val="22"/>
              </w:rPr>
              <w:t>«Развитие  дополнительного образования детей»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3722,3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13070,5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rPr>
          <w:trHeight w:val="38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color w:val="262626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3722,3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23997">
            <w:pPr>
              <w:pStyle w:val="af4"/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13070,5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rPr>
          <w:trHeight w:val="52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proofErr w:type="spellStart"/>
            <w:proofErr w:type="gramStart"/>
            <w:r w:rsidRPr="0053234F">
              <w:rPr>
                <w:sz w:val="22"/>
                <w:szCs w:val="22"/>
              </w:rPr>
              <w:lastRenderedPageBreak/>
              <w:t>Подпрограм</w:t>
            </w:r>
            <w:r>
              <w:rPr>
                <w:sz w:val="22"/>
                <w:szCs w:val="22"/>
              </w:rPr>
              <w:t>-</w:t>
            </w:r>
            <w:r w:rsidRPr="0053234F">
              <w:rPr>
                <w:sz w:val="22"/>
                <w:szCs w:val="22"/>
              </w:rPr>
              <w:t>ма</w:t>
            </w:r>
            <w:proofErr w:type="spellEnd"/>
            <w:proofErr w:type="gramEnd"/>
            <w:r w:rsidRPr="0053234F">
              <w:rPr>
                <w:sz w:val="22"/>
                <w:szCs w:val="22"/>
              </w:rPr>
              <w:t xml:space="preserve"> 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color w:val="262626"/>
                <w:sz w:val="22"/>
                <w:szCs w:val="22"/>
              </w:rPr>
              <w:t>«Обеспечение реализации муниципальной программы 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1214,8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tabs>
                <w:tab w:val="left" w:pos="591"/>
                <w:tab w:val="center" w:pos="1712"/>
              </w:tabs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1214,8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rPr>
          <w:trHeight w:val="38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color w:val="262626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культуры, спорта и молодежи </w:t>
            </w:r>
            <w:r w:rsidRPr="0053234F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1214,8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tabs>
                <w:tab w:val="left" w:pos="604"/>
              </w:tabs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1214,8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</w:tbl>
    <w:p w:rsidR="00891FBC" w:rsidRDefault="00891FBC" w:rsidP="009C6337">
      <w:pPr>
        <w:pStyle w:val="af4"/>
        <w:jc w:val="center"/>
        <w:rPr>
          <w:sz w:val="22"/>
          <w:szCs w:val="22"/>
        </w:rPr>
      </w:pPr>
    </w:p>
    <w:p w:rsidR="00C70F89" w:rsidRPr="00891FBC" w:rsidRDefault="00C70F89" w:rsidP="009C6337">
      <w:pPr>
        <w:pStyle w:val="af4"/>
        <w:jc w:val="center"/>
        <w:rPr>
          <w:sz w:val="26"/>
          <w:szCs w:val="26"/>
        </w:rPr>
      </w:pPr>
      <w:r w:rsidRPr="00891FBC">
        <w:rPr>
          <w:sz w:val="26"/>
          <w:szCs w:val="26"/>
        </w:rPr>
        <w:t xml:space="preserve">1.5. Раздел </w:t>
      </w:r>
      <w:r w:rsidR="009C6337" w:rsidRPr="00891FBC">
        <w:rPr>
          <w:bCs/>
          <w:sz w:val="26"/>
          <w:szCs w:val="26"/>
        </w:rPr>
        <w:t>7 «</w:t>
      </w:r>
      <w:r w:rsidRPr="00891FBC">
        <w:rPr>
          <w:bCs/>
          <w:sz w:val="26"/>
          <w:szCs w:val="26"/>
        </w:rPr>
        <w:t xml:space="preserve">Прогнозная оценка расходов на реализацию </w:t>
      </w:r>
      <w:proofErr w:type="gramStart"/>
      <w:r w:rsidRPr="00891FBC">
        <w:rPr>
          <w:bCs/>
          <w:sz w:val="26"/>
          <w:szCs w:val="26"/>
        </w:rPr>
        <w:t>муниципальной</w:t>
      </w:r>
      <w:proofErr w:type="gramEnd"/>
    </w:p>
    <w:p w:rsidR="00C70F89" w:rsidRPr="00891FBC" w:rsidRDefault="00C70F89" w:rsidP="009C6337">
      <w:pPr>
        <w:pStyle w:val="af4"/>
        <w:jc w:val="center"/>
        <w:rPr>
          <w:sz w:val="26"/>
          <w:szCs w:val="26"/>
        </w:rPr>
      </w:pPr>
      <w:r w:rsidRPr="00891FBC">
        <w:rPr>
          <w:bCs/>
          <w:sz w:val="26"/>
          <w:szCs w:val="26"/>
        </w:rPr>
        <w:t>программы за счет всех источников</w:t>
      </w:r>
      <w:r w:rsidR="009C6337" w:rsidRPr="00891FBC">
        <w:rPr>
          <w:bCs/>
          <w:sz w:val="26"/>
          <w:szCs w:val="26"/>
        </w:rPr>
        <w:t xml:space="preserve">» </w:t>
      </w:r>
      <w:r w:rsidRPr="00891FBC">
        <w:rPr>
          <w:sz w:val="26"/>
          <w:szCs w:val="26"/>
        </w:rPr>
        <w:t>изложить в  следующей редакции:</w:t>
      </w:r>
    </w:p>
    <w:p w:rsidR="009C6337" w:rsidRPr="00891FBC" w:rsidRDefault="009C6337" w:rsidP="009C6337">
      <w:pPr>
        <w:pStyle w:val="af4"/>
        <w:jc w:val="center"/>
        <w:rPr>
          <w:sz w:val="26"/>
          <w:szCs w:val="26"/>
        </w:rPr>
      </w:pPr>
      <w:r w:rsidRPr="00891FBC">
        <w:rPr>
          <w:sz w:val="26"/>
          <w:szCs w:val="26"/>
        </w:rPr>
        <w:t>«7. Прогнозная оценка расходов на реализацию муниципальной программы за счет всех источников»</w:t>
      </w:r>
    </w:p>
    <w:tbl>
      <w:tblPr>
        <w:tblW w:w="16019" w:type="dxa"/>
        <w:tblInd w:w="-1192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67"/>
        <w:gridCol w:w="1843"/>
        <w:gridCol w:w="2977"/>
        <w:gridCol w:w="1843"/>
        <w:gridCol w:w="992"/>
        <w:gridCol w:w="992"/>
        <w:gridCol w:w="993"/>
        <w:gridCol w:w="992"/>
        <w:gridCol w:w="2410"/>
        <w:gridCol w:w="2410"/>
      </w:tblGrid>
      <w:tr w:rsidR="009C6337" w:rsidRPr="0053234F" w:rsidTr="009C343C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C6337" w:rsidRDefault="009C6337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  <w:p w:rsidR="009C6337" w:rsidRPr="0053234F" w:rsidRDefault="009C6337" w:rsidP="009C343C">
            <w:pPr>
              <w:pStyle w:val="af4"/>
              <w:ind w:left="6" w:hanging="6"/>
              <w:jc w:val="center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п</w:t>
            </w:r>
            <w:proofErr w:type="gramEnd"/>
            <w:r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Статус программы, подпрограммы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Наименование программы, подпрограммы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rPr>
                <w:bCs/>
                <w:sz w:val="22"/>
                <w:szCs w:val="22"/>
              </w:rPr>
            </w:pPr>
          </w:p>
          <w:p w:rsidR="009C6337" w:rsidRPr="0053234F" w:rsidRDefault="009C6337" w:rsidP="009C343C">
            <w:pPr>
              <w:pStyle w:val="af4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Оценка расходов (тыс. руб.), годы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</w:tc>
      </w:tr>
      <w:tr w:rsidR="009C6337" w:rsidRPr="0053234F" w:rsidTr="009C343C">
        <w:tc>
          <w:tcPr>
            <w:tcW w:w="56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tabs>
                <w:tab w:val="left" w:pos="57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bCs/>
                <w:sz w:val="22"/>
                <w:szCs w:val="22"/>
              </w:rPr>
            </w:pPr>
          </w:p>
        </w:tc>
      </w:tr>
      <w:tr w:rsidR="009C6337" w:rsidRPr="0053234F" w:rsidTr="009C343C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tabs>
                <w:tab w:val="left" w:pos="836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9C6337" w:rsidRPr="0053234F" w:rsidTr="009C343C">
        <w:trPr>
          <w:trHeight w:val="780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9C6337" w:rsidRPr="0053234F" w:rsidRDefault="009C6337" w:rsidP="009C6337">
            <w:pPr>
              <w:jc w:val="center"/>
            </w:pPr>
            <w:r>
              <w:t>1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9C6337" w:rsidRPr="0053234F" w:rsidRDefault="009C6337" w:rsidP="009C6337">
            <w:pPr>
              <w:jc w:val="center"/>
            </w:pPr>
            <w:r w:rsidRPr="0053234F">
              <w:t>Муниципальная программа</w:t>
            </w:r>
          </w:p>
          <w:p w:rsidR="009C6337" w:rsidRPr="0053234F" w:rsidRDefault="009C6337" w:rsidP="009C6337">
            <w:pPr>
              <w:jc w:val="center"/>
            </w:pPr>
          </w:p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«Развитие  культуры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- Кубинского муниципального района  на 2016-2018 годы»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Всего, в т.ч.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20593,7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22795,8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tabs>
                <w:tab w:val="left" w:pos="77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68896,9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9C6337" w:rsidRPr="0053234F" w:rsidTr="009C343C">
        <w:tc>
          <w:tcPr>
            <w:tcW w:w="567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C6337" w:rsidRPr="0053234F" w:rsidRDefault="009C6337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C6337" w:rsidRPr="0053234F" w:rsidRDefault="009C6337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20469,9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22733,7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3C3E33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25507,4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tabs>
                <w:tab w:val="left" w:pos="24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68711,0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9C6337" w:rsidRPr="0053234F" w:rsidTr="009C343C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«Развитие культурно-досуговой деятельности 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Всего, в т.ч.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9808,9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11031,8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11691,4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3C3E33" w:rsidP="009C6337">
            <w:pPr>
              <w:pStyle w:val="af4"/>
              <w:tabs>
                <w:tab w:val="left" w:pos="5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32532,1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337" w:rsidRPr="0053234F" w:rsidRDefault="009C6337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9708,9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2399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11031,8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11691,4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23997">
            <w:pPr>
              <w:pStyle w:val="af4"/>
              <w:tabs>
                <w:tab w:val="left" w:pos="5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32532,1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3C3E33" w:rsidRPr="0053234F" w:rsidTr="009C343C">
        <w:tc>
          <w:tcPr>
            <w:tcW w:w="56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«Развитие музейной  деятельности»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bCs/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Всего, в т. ч</w:t>
            </w:r>
          </w:p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1581,5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1887,6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Default="003C3E33" w:rsidP="009C6337">
            <w:pPr>
              <w:pStyle w:val="af4"/>
              <w:tabs>
                <w:tab w:val="left" w:pos="3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5450,6</w:t>
            </w:r>
          </w:p>
          <w:p w:rsidR="003C3E33" w:rsidRPr="0053234F" w:rsidRDefault="003C3E33" w:rsidP="009C6337">
            <w:pPr>
              <w:pStyle w:val="af4"/>
              <w:tabs>
                <w:tab w:val="left" w:pos="309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3E33" w:rsidRPr="0053234F" w:rsidRDefault="003C3E33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c>
          <w:tcPr>
            <w:tcW w:w="567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1581,5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1887,6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Default="000E12CB" w:rsidP="00923997">
            <w:pPr>
              <w:pStyle w:val="af4"/>
              <w:tabs>
                <w:tab w:val="left" w:pos="3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5450,6</w:t>
            </w:r>
          </w:p>
          <w:p w:rsidR="000E12CB" w:rsidRPr="0053234F" w:rsidRDefault="000E12CB" w:rsidP="00923997">
            <w:pPr>
              <w:pStyle w:val="af4"/>
              <w:tabs>
                <w:tab w:val="left" w:pos="309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«Развитие    библиотечного обслуживания населения»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Всего, в т.ч.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4208,5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5476,4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6786,3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tabs>
                <w:tab w:val="left" w:pos="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16471,2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rPr>
          <w:trHeight w:val="755"/>
        </w:trPr>
        <w:tc>
          <w:tcPr>
            <w:tcW w:w="567" w:type="dxa"/>
            <w:tcBorders>
              <w:left w:val="single" w:sz="2" w:space="0" w:color="auto"/>
              <w:bottom w:val="nil"/>
              <w:right w:val="single" w:sz="4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4184,7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0E12CB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5414,3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tabs>
                <w:tab w:val="left" w:pos="55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16385,3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rPr>
          <w:trHeight w:val="90"/>
        </w:trPr>
        <w:tc>
          <w:tcPr>
            <w:tcW w:w="567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4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«Молодежь </w:t>
            </w:r>
            <w:proofErr w:type="spellStart"/>
            <w:r w:rsidRPr="0053234F">
              <w:rPr>
                <w:sz w:val="22"/>
                <w:szCs w:val="22"/>
              </w:rPr>
              <w:t>Усть</w:t>
            </w:r>
            <w:proofErr w:type="spellEnd"/>
            <w:r w:rsidRPr="0053234F">
              <w:rPr>
                <w:sz w:val="22"/>
                <w:szCs w:val="22"/>
              </w:rPr>
              <w:t xml:space="preserve"> - Кубинского муниципального района 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Всего, в т.ч.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tabs>
                <w:tab w:val="left" w:pos="514"/>
              </w:tabs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157,7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c>
          <w:tcPr>
            <w:tcW w:w="56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tabs>
                <w:tab w:val="left" w:pos="579"/>
              </w:tabs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157,7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5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«Развитие дополнительного образования детей 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Всего, в т.ч.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3722,3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4998,2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tabs>
                <w:tab w:val="left" w:pos="56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13070,5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c>
          <w:tcPr>
            <w:tcW w:w="56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3722,3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23997">
            <w:pPr>
              <w:pStyle w:val="af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4998,2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23997">
            <w:pPr>
              <w:pStyle w:val="af4"/>
              <w:tabs>
                <w:tab w:val="left" w:pos="56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13070,5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6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«Обеспечение реализации муниципальной программы 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bCs/>
                <w:sz w:val="22"/>
                <w:szCs w:val="22"/>
              </w:rPr>
              <w:t>Всего, в т.ч.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1214,8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tabs>
                <w:tab w:val="left" w:pos="514"/>
              </w:tabs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1214,8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  <w:tr w:rsidR="000E12CB" w:rsidRPr="0053234F" w:rsidTr="009C343C">
        <w:tc>
          <w:tcPr>
            <w:tcW w:w="567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1214,8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jc w:val="both"/>
            </w:pPr>
            <w:r w:rsidRPr="0053234F">
              <w:rPr>
                <w:color w:val="000000"/>
              </w:rPr>
              <w:t>1214,8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2CB" w:rsidRPr="0053234F" w:rsidRDefault="000E12CB" w:rsidP="009C6337">
            <w:pPr>
              <w:pStyle w:val="af4"/>
              <w:jc w:val="center"/>
              <w:rPr>
                <w:sz w:val="22"/>
                <w:szCs w:val="22"/>
              </w:rPr>
            </w:pPr>
          </w:p>
        </w:tc>
      </w:tr>
    </w:tbl>
    <w:p w:rsidR="00C70F89" w:rsidRDefault="000E12CB" w:rsidP="00C70F89">
      <w:pPr>
        <w:pStyle w:val="af4"/>
        <w:rPr>
          <w:sz w:val="22"/>
          <w:szCs w:val="22"/>
        </w:rPr>
      </w:pPr>
      <w:r>
        <w:rPr>
          <w:sz w:val="22"/>
          <w:szCs w:val="22"/>
        </w:rPr>
        <w:t>*В том числе в 2017 году 50000,00 рублей государственная поддержка лучших работников муниципальных учреждений культуры</w:t>
      </w:r>
    </w:p>
    <w:p w:rsidR="000E12CB" w:rsidRDefault="000E12CB" w:rsidP="00C70F89">
      <w:pPr>
        <w:pStyle w:val="af4"/>
        <w:rPr>
          <w:sz w:val="22"/>
          <w:szCs w:val="22"/>
        </w:rPr>
      </w:pPr>
      <w:r>
        <w:rPr>
          <w:sz w:val="22"/>
          <w:szCs w:val="22"/>
        </w:rPr>
        <w:t>12071,43 рублей комплектование книжных фондов муниципальных общедоступных библиотек</w:t>
      </w:r>
    </w:p>
    <w:p w:rsidR="000E12CB" w:rsidRPr="0053234F" w:rsidRDefault="000E12CB" w:rsidP="00C70F89">
      <w:pPr>
        <w:pStyle w:val="af4"/>
        <w:rPr>
          <w:sz w:val="22"/>
          <w:szCs w:val="22"/>
        </w:rPr>
      </w:pPr>
      <w:r>
        <w:rPr>
          <w:sz w:val="22"/>
          <w:szCs w:val="22"/>
        </w:rPr>
        <w:t xml:space="preserve">635,0 рублей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комплектования книжных фондов библиотек</w:t>
      </w:r>
    </w:p>
    <w:p w:rsidR="00C70F89" w:rsidRPr="0053234F" w:rsidRDefault="00C70F89" w:rsidP="00C70F89">
      <w:pPr>
        <w:pStyle w:val="af4"/>
        <w:jc w:val="center"/>
        <w:rPr>
          <w:b/>
          <w:bCs/>
          <w:sz w:val="22"/>
          <w:szCs w:val="22"/>
        </w:rPr>
      </w:pPr>
    </w:p>
    <w:p w:rsidR="00C70F89" w:rsidRPr="00891FBC" w:rsidRDefault="00C70F89" w:rsidP="002F422C">
      <w:pPr>
        <w:pStyle w:val="af4"/>
        <w:jc w:val="center"/>
        <w:rPr>
          <w:bCs/>
          <w:sz w:val="26"/>
          <w:szCs w:val="26"/>
        </w:rPr>
      </w:pPr>
      <w:r w:rsidRPr="00891FBC">
        <w:rPr>
          <w:sz w:val="26"/>
          <w:szCs w:val="26"/>
        </w:rPr>
        <w:t xml:space="preserve">1.6. </w:t>
      </w:r>
      <w:r w:rsidR="009C6337" w:rsidRPr="00891FBC">
        <w:rPr>
          <w:sz w:val="26"/>
          <w:szCs w:val="26"/>
        </w:rPr>
        <w:t>Позицию</w:t>
      </w:r>
      <w:r w:rsidR="002F422C" w:rsidRPr="00891FBC">
        <w:rPr>
          <w:sz w:val="26"/>
          <w:szCs w:val="26"/>
        </w:rPr>
        <w:t xml:space="preserve">  «Объемы бюджетных ассигнований подпрограммы 1» паспорта подпрограммы 1 «Развитие культурно-досуговой деятельности» изложить в следующей редакции:</w:t>
      </w:r>
    </w:p>
    <w:p w:rsidR="00C70F89" w:rsidRPr="0053234F" w:rsidRDefault="00C70F89" w:rsidP="00C70F89">
      <w:pPr>
        <w:pStyle w:val="af4"/>
        <w:rPr>
          <w:color w:val="FF0000"/>
          <w:sz w:val="22"/>
          <w:szCs w:val="22"/>
        </w:rPr>
      </w:pPr>
    </w:p>
    <w:tbl>
      <w:tblPr>
        <w:tblW w:w="0" w:type="auto"/>
        <w:tblInd w:w="-82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2566"/>
        <w:gridCol w:w="6932"/>
      </w:tblGrid>
      <w:tr w:rsidR="00C70F89" w:rsidRPr="0053234F" w:rsidTr="002F422C">
        <w:tc>
          <w:tcPr>
            <w:tcW w:w="2566" w:type="dxa"/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Объемы бюджетных ассигнований </w:t>
            </w:r>
            <w:r w:rsidRPr="0053234F">
              <w:rPr>
                <w:sz w:val="22"/>
                <w:szCs w:val="22"/>
              </w:rPr>
              <w:lastRenderedPageBreak/>
              <w:t>подпрограммы 1</w:t>
            </w:r>
          </w:p>
        </w:tc>
        <w:tc>
          <w:tcPr>
            <w:tcW w:w="6932" w:type="dxa"/>
          </w:tcPr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Подпрограмма 1 предполагает финансирование за счет средств  бюджета райо</w:t>
            </w:r>
            <w:r w:rsidR="000E12CB">
              <w:rPr>
                <w:sz w:val="22"/>
                <w:szCs w:val="22"/>
              </w:rPr>
              <w:t>на в сумме –32532,1</w:t>
            </w:r>
            <w:r w:rsidRPr="0053234F">
              <w:rPr>
                <w:sz w:val="22"/>
                <w:szCs w:val="22"/>
              </w:rPr>
              <w:t>тыс. рублей, в том числе по годам: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lastRenderedPageBreak/>
              <w:t>2016 год –9708,9 тыс. рублей;</w:t>
            </w:r>
          </w:p>
          <w:p w:rsidR="00C70F89" w:rsidRPr="0053234F" w:rsidRDefault="000E12CB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 –11031,8</w:t>
            </w:r>
            <w:r w:rsidR="00C70F89" w:rsidRPr="0053234F">
              <w:rPr>
                <w:sz w:val="22"/>
                <w:szCs w:val="22"/>
              </w:rPr>
              <w:t xml:space="preserve"> тыс. рублей;</w:t>
            </w:r>
          </w:p>
          <w:p w:rsidR="00C70F89" w:rsidRPr="0053234F" w:rsidRDefault="000E12CB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–11691,4</w:t>
            </w:r>
            <w:r w:rsidR="00C70F89" w:rsidRPr="0053234F">
              <w:rPr>
                <w:sz w:val="22"/>
                <w:szCs w:val="22"/>
              </w:rPr>
              <w:t>,0 тыс. рублей;</w:t>
            </w:r>
          </w:p>
        </w:tc>
      </w:tr>
    </w:tbl>
    <w:p w:rsidR="00B2165A" w:rsidRDefault="00B2165A" w:rsidP="009E371F">
      <w:pPr>
        <w:pStyle w:val="af4"/>
        <w:jc w:val="center"/>
        <w:rPr>
          <w:sz w:val="26"/>
          <w:szCs w:val="26"/>
        </w:rPr>
      </w:pPr>
    </w:p>
    <w:p w:rsidR="00C70F89" w:rsidRPr="00891FBC" w:rsidRDefault="009E371F" w:rsidP="009E371F">
      <w:pPr>
        <w:pStyle w:val="af4"/>
        <w:jc w:val="center"/>
        <w:rPr>
          <w:bCs/>
          <w:sz w:val="26"/>
          <w:szCs w:val="26"/>
        </w:rPr>
      </w:pPr>
      <w:r w:rsidRPr="00891FBC">
        <w:rPr>
          <w:sz w:val="26"/>
          <w:szCs w:val="26"/>
        </w:rPr>
        <w:t>1.7. Позицию</w:t>
      </w:r>
      <w:r w:rsidR="00C70F89" w:rsidRPr="00891FBC">
        <w:rPr>
          <w:sz w:val="26"/>
          <w:szCs w:val="26"/>
        </w:rPr>
        <w:t xml:space="preserve"> «Объемы бюджетных ассигнований подпрограммы 2</w:t>
      </w:r>
      <w:r w:rsidR="00C70F89" w:rsidRPr="00891FBC">
        <w:rPr>
          <w:bCs/>
          <w:sz w:val="26"/>
          <w:szCs w:val="26"/>
        </w:rPr>
        <w:t>»</w:t>
      </w:r>
      <w:r w:rsidRPr="00891FBC">
        <w:rPr>
          <w:bCs/>
          <w:sz w:val="26"/>
          <w:szCs w:val="26"/>
        </w:rPr>
        <w:t xml:space="preserve"> паспорта подпрограммы 2 «Развитие музейной деятельности» </w:t>
      </w:r>
      <w:r w:rsidR="00C70F89" w:rsidRPr="00891FBC">
        <w:rPr>
          <w:sz w:val="26"/>
          <w:szCs w:val="26"/>
        </w:rPr>
        <w:t>изложить в  следующей редакции:</w:t>
      </w:r>
    </w:p>
    <w:p w:rsidR="00C70F89" w:rsidRPr="0053234F" w:rsidRDefault="00C70F89" w:rsidP="00C70F89">
      <w:pPr>
        <w:pStyle w:val="af4"/>
        <w:rPr>
          <w:color w:val="FF0000"/>
          <w:sz w:val="22"/>
          <w:szCs w:val="22"/>
        </w:rPr>
      </w:pPr>
    </w:p>
    <w:tbl>
      <w:tblPr>
        <w:tblW w:w="0" w:type="auto"/>
        <w:tblInd w:w="-82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2566"/>
        <w:gridCol w:w="6932"/>
      </w:tblGrid>
      <w:tr w:rsidR="00C70F89" w:rsidRPr="0053234F" w:rsidTr="009E371F">
        <w:tc>
          <w:tcPr>
            <w:tcW w:w="2566" w:type="dxa"/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Объемы бюджетных ассигнований подпрограммы 2</w:t>
            </w:r>
          </w:p>
        </w:tc>
        <w:tc>
          <w:tcPr>
            <w:tcW w:w="6932" w:type="dxa"/>
          </w:tcPr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2 предполагает финансирование за счет средств</w:t>
            </w:r>
            <w:r w:rsidR="000E12CB">
              <w:rPr>
                <w:sz w:val="22"/>
                <w:szCs w:val="22"/>
              </w:rPr>
              <w:t xml:space="preserve">  бюджета района в сумме –5450,6</w:t>
            </w:r>
            <w:r w:rsidRPr="0053234F">
              <w:rPr>
                <w:sz w:val="22"/>
                <w:szCs w:val="22"/>
              </w:rPr>
              <w:t xml:space="preserve"> тыс. рублей, в том числе по годам: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 год –1531,5 тыс. рублей;</w:t>
            </w:r>
          </w:p>
          <w:p w:rsidR="00C70F89" w:rsidRPr="0053234F" w:rsidRDefault="000E12CB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 –1887,6</w:t>
            </w:r>
            <w:r w:rsidR="00C70F89" w:rsidRPr="0053234F">
              <w:rPr>
                <w:sz w:val="22"/>
                <w:szCs w:val="22"/>
              </w:rPr>
              <w:t xml:space="preserve"> тыс. рублей;</w:t>
            </w:r>
          </w:p>
          <w:p w:rsidR="00C70F89" w:rsidRPr="0053234F" w:rsidRDefault="000E12CB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–1981,5</w:t>
            </w:r>
            <w:r w:rsidR="00C70F89" w:rsidRPr="0053234F">
              <w:rPr>
                <w:sz w:val="22"/>
                <w:szCs w:val="22"/>
              </w:rPr>
              <w:t xml:space="preserve"> тыс. рублей;</w:t>
            </w:r>
          </w:p>
        </w:tc>
      </w:tr>
    </w:tbl>
    <w:p w:rsidR="00C70F89" w:rsidRPr="00891FBC" w:rsidRDefault="00C70F89" w:rsidP="00C70F89">
      <w:pPr>
        <w:pStyle w:val="af4"/>
        <w:rPr>
          <w:b/>
          <w:bCs/>
          <w:sz w:val="26"/>
          <w:szCs w:val="26"/>
        </w:rPr>
      </w:pPr>
    </w:p>
    <w:p w:rsidR="00C70F89" w:rsidRPr="00891FBC" w:rsidRDefault="00731D7B" w:rsidP="00731D7B">
      <w:pPr>
        <w:pStyle w:val="af4"/>
        <w:jc w:val="center"/>
        <w:rPr>
          <w:bCs/>
          <w:sz w:val="26"/>
          <w:szCs w:val="26"/>
        </w:rPr>
      </w:pPr>
      <w:r w:rsidRPr="00891FBC">
        <w:rPr>
          <w:sz w:val="26"/>
          <w:szCs w:val="26"/>
        </w:rPr>
        <w:t>1.8. Позицию «</w:t>
      </w:r>
      <w:r w:rsidR="00C70F89" w:rsidRPr="00891FBC">
        <w:rPr>
          <w:sz w:val="26"/>
          <w:szCs w:val="26"/>
        </w:rPr>
        <w:t>Объемы бюджетных ассигнований подпрограммы 3</w:t>
      </w:r>
      <w:r w:rsidRPr="00891FBC">
        <w:rPr>
          <w:bCs/>
          <w:sz w:val="26"/>
          <w:szCs w:val="26"/>
        </w:rPr>
        <w:t xml:space="preserve">» паспорта подпрограммы 3 «Развитие библиотечного обслуживания населения» </w:t>
      </w:r>
      <w:r w:rsidR="00C70F89" w:rsidRPr="00891FBC">
        <w:rPr>
          <w:sz w:val="26"/>
          <w:szCs w:val="26"/>
        </w:rPr>
        <w:t>изложить в  следующей редакции:</w:t>
      </w:r>
    </w:p>
    <w:p w:rsidR="00C70F89" w:rsidRPr="0053234F" w:rsidRDefault="00C70F89" w:rsidP="00C70F89">
      <w:pPr>
        <w:pStyle w:val="af4"/>
        <w:rPr>
          <w:color w:val="FF0000"/>
          <w:sz w:val="22"/>
          <w:szCs w:val="22"/>
        </w:rPr>
      </w:pPr>
    </w:p>
    <w:tbl>
      <w:tblPr>
        <w:tblW w:w="0" w:type="auto"/>
        <w:tblInd w:w="-82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2566"/>
        <w:gridCol w:w="6932"/>
      </w:tblGrid>
      <w:tr w:rsidR="00C70F89" w:rsidRPr="0053234F" w:rsidTr="00731D7B">
        <w:tc>
          <w:tcPr>
            <w:tcW w:w="2566" w:type="dxa"/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Объемы бюджетных ассигнований подпрограммы 3</w:t>
            </w:r>
          </w:p>
        </w:tc>
        <w:tc>
          <w:tcPr>
            <w:tcW w:w="6932" w:type="dxa"/>
          </w:tcPr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Подпрограмма 3 предполагает финансирование за счет средств  </w:t>
            </w:r>
            <w:r w:rsidR="000E12CB">
              <w:rPr>
                <w:sz w:val="22"/>
                <w:szCs w:val="22"/>
              </w:rPr>
              <w:t>бюджета района в сумме –16385,3</w:t>
            </w:r>
            <w:r w:rsidRPr="0053234F">
              <w:rPr>
                <w:sz w:val="22"/>
                <w:szCs w:val="22"/>
              </w:rPr>
              <w:t>тыс. рублей, в том числе по годам: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 год –4184,7 тыс. рублей;</w:t>
            </w:r>
          </w:p>
          <w:p w:rsidR="00C70F89" w:rsidRPr="0053234F" w:rsidRDefault="000E12CB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 –5414,3</w:t>
            </w:r>
            <w:r w:rsidR="00C70F89" w:rsidRPr="0053234F">
              <w:rPr>
                <w:sz w:val="22"/>
                <w:szCs w:val="22"/>
              </w:rPr>
              <w:t>тыс. рублей;</w:t>
            </w:r>
          </w:p>
          <w:p w:rsidR="00C70F89" w:rsidRPr="0053234F" w:rsidRDefault="000E12CB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–6786,3</w:t>
            </w:r>
            <w:r w:rsidR="00C70F89" w:rsidRPr="0053234F">
              <w:rPr>
                <w:sz w:val="22"/>
                <w:szCs w:val="22"/>
              </w:rPr>
              <w:t>тыс. рублей;</w:t>
            </w:r>
          </w:p>
        </w:tc>
      </w:tr>
    </w:tbl>
    <w:p w:rsidR="00C70F89" w:rsidRPr="0053234F" w:rsidRDefault="00C70F89" w:rsidP="00C70F89">
      <w:pPr>
        <w:pStyle w:val="af4"/>
        <w:jc w:val="both"/>
        <w:rPr>
          <w:sz w:val="22"/>
          <w:szCs w:val="22"/>
        </w:rPr>
      </w:pPr>
    </w:p>
    <w:p w:rsidR="00C70F89" w:rsidRPr="00891FBC" w:rsidRDefault="002F72B7" w:rsidP="002F72B7">
      <w:pPr>
        <w:pStyle w:val="af4"/>
        <w:jc w:val="center"/>
        <w:rPr>
          <w:bCs/>
          <w:sz w:val="26"/>
          <w:szCs w:val="26"/>
        </w:rPr>
      </w:pPr>
      <w:r w:rsidRPr="00891FBC">
        <w:rPr>
          <w:sz w:val="26"/>
          <w:szCs w:val="26"/>
        </w:rPr>
        <w:t>1.9. Позицию</w:t>
      </w:r>
      <w:r w:rsidR="00C70F89" w:rsidRPr="00891FBC">
        <w:rPr>
          <w:sz w:val="26"/>
          <w:szCs w:val="26"/>
        </w:rPr>
        <w:t xml:space="preserve"> «Объемы бюджетных ассигнований подпрограммы за счет средств бюджета района</w:t>
      </w:r>
      <w:r w:rsidR="00C70F89" w:rsidRPr="00891FBC">
        <w:rPr>
          <w:bCs/>
          <w:sz w:val="26"/>
          <w:szCs w:val="26"/>
        </w:rPr>
        <w:t>»</w:t>
      </w:r>
      <w:r w:rsidRPr="00891FBC">
        <w:rPr>
          <w:bCs/>
          <w:sz w:val="26"/>
          <w:szCs w:val="26"/>
        </w:rPr>
        <w:t xml:space="preserve"> паспорта подпрограммы 4 «Молодежь Усть-Кубинского муниципального района»</w:t>
      </w:r>
      <w:proofErr w:type="gramStart"/>
      <w:r w:rsidR="00C70F89" w:rsidRPr="00891FBC">
        <w:rPr>
          <w:bCs/>
          <w:sz w:val="26"/>
          <w:szCs w:val="26"/>
        </w:rPr>
        <w:t>,</w:t>
      </w:r>
      <w:r w:rsidR="00C70F89" w:rsidRPr="00891FBC">
        <w:rPr>
          <w:sz w:val="26"/>
          <w:szCs w:val="26"/>
        </w:rPr>
        <w:t>и</w:t>
      </w:r>
      <w:proofErr w:type="gramEnd"/>
      <w:r w:rsidR="00C70F89" w:rsidRPr="00891FBC">
        <w:rPr>
          <w:sz w:val="26"/>
          <w:szCs w:val="26"/>
        </w:rPr>
        <w:t>зложить в  следующей редакции:</w:t>
      </w:r>
    </w:p>
    <w:p w:rsidR="00C70F89" w:rsidRPr="0053234F" w:rsidRDefault="00C70F89" w:rsidP="00C70F89">
      <w:pPr>
        <w:pStyle w:val="af4"/>
        <w:rPr>
          <w:color w:val="FF0000"/>
          <w:sz w:val="22"/>
          <w:szCs w:val="22"/>
        </w:rPr>
      </w:pPr>
    </w:p>
    <w:tbl>
      <w:tblPr>
        <w:tblW w:w="0" w:type="auto"/>
        <w:tblInd w:w="-82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2566"/>
        <w:gridCol w:w="6932"/>
      </w:tblGrid>
      <w:tr w:rsidR="00C70F89" w:rsidRPr="0053234F" w:rsidTr="002F72B7">
        <w:tc>
          <w:tcPr>
            <w:tcW w:w="2566" w:type="dxa"/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Объемы бюджетных ассигнований подпрограммы 4за счет средств бюджета района</w:t>
            </w:r>
          </w:p>
        </w:tc>
        <w:tc>
          <w:tcPr>
            <w:tcW w:w="6932" w:type="dxa"/>
          </w:tcPr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4 предполагает финансирование за счет средств  бюджета района в сумме –157,7 тыс. рублей, в том числе по годам: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 год –57,7 тыс. рублей;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2017 год –50,0 тыс. рублей;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2018 год –50,0 тыс. рублей;</w:t>
            </w:r>
          </w:p>
        </w:tc>
      </w:tr>
    </w:tbl>
    <w:p w:rsidR="00C70F89" w:rsidRPr="0053234F" w:rsidRDefault="00C70F89" w:rsidP="00C70F89">
      <w:pPr>
        <w:pStyle w:val="af4"/>
        <w:jc w:val="center"/>
        <w:rPr>
          <w:b/>
          <w:sz w:val="22"/>
          <w:szCs w:val="22"/>
        </w:rPr>
      </w:pPr>
    </w:p>
    <w:p w:rsidR="00C70F89" w:rsidRPr="00891FBC" w:rsidRDefault="001E7EFC" w:rsidP="001E7EFC">
      <w:pPr>
        <w:pStyle w:val="af4"/>
        <w:jc w:val="center"/>
        <w:rPr>
          <w:bCs/>
          <w:sz w:val="26"/>
          <w:szCs w:val="26"/>
        </w:rPr>
      </w:pPr>
      <w:r w:rsidRPr="00891FBC">
        <w:rPr>
          <w:sz w:val="26"/>
          <w:szCs w:val="26"/>
        </w:rPr>
        <w:t>1.10.  Позицию</w:t>
      </w:r>
      <w:r w:rsidR="00C70F89" w:rsidRPr="00891FBC">
        <w:rPr>
          <w:sz w:val="26"/>
          <w:szCs w:val="26"/>
        </w:rPr>
        <w:t xml:space="preserve"> «Объемы бюджетных ассигнований подпрограммы за счет средств бюджета района</w:t>
      </w:r>
      <w:r w:rsidR="00C70F89" w:rsidRPr="00891FBC">
        <w:rPr>
          <w:bCs/>
          <w:sz w:val="26"/>
          <w:szCs w:val="26"/>
        </w:rPr>
        <w:t>»</w:t>
      </w:r>
      <w:r w:rsidRPr="00891FBC">
        <w:rPr>
          <w:bCs/>
          <w:sz w:val="26"/>
          <w:szCs w:val="26"/>
        </w:rPr>
        <w:t xml:space="preserve"> паспорта подпрограммы 5 «Развитие дополнительного образования детей» </w:t>
      </w:r>
      <w:r w:rsidR="00C70F89" w:rsidRPr="00891FBC">
        <w:rPr>
          <w:sz w:val="26"/>
          <w:szCs w:val="26"/>
        </w:rPr>
        <w:t>изложить в  следующей редакции:</w:t>
      </w:r>
    </w:p>
    <w:p w:rsidR="00C70F89" w:rsidRPr="0053234F" w:rsidRDefault="00C70F89" w:rsidP="00C70F89">
      <w:pPr>
        <w:pStyle w:val="af4"/>
        <w:rPr>
          <w:color w:val="FF0000"/>
          <w:sz w:val="22"/>
          <w:szCs w:val="22"/>
        </w:rPr>
      </w:pPr>
    </w:p>
    <w:tbl>
      <w:tblPr>
        <w:tblW w:w="0" w:type="auto"/>
        <w:tblInd w:w="-82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2566"/>
        <w:gridCol w:w="6932"/>
      </w:tblGrid>
      <w:tr w:rsidR="00C70F89" w:rsidRPr="0053234F" w:rsidTr="001E7EFC">
        <w:tc>
          <w:tcPr>
            <w:tcW w:w="2566" w:type="dxa"/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Объемы бюджетных ассигнований подпрограммы 5за счет средств бюджета района</w:t>
            </w:r>
          </w:p>
        </w:tc>
        <w:tc>
          <w:tcPr>
            <w:tcW w:w="6932" w:type="dxa"/>
          </w:tcPr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 xml:space="preserve">Подпрограмма 5 предполагает финансирование за счет средств </w:t>
            </w:r>
            <w:r w:rsidR="000E12CB">
              <w:rPr>
                <w:sz w:val="22"/>
                <w:szCs w:val="22"/>
              </w:rPr>
              <w:t xml:space="preserve"> бюджета района в сумме –13070,5</w:t>
            </w:r>
            <w:r w:rsidRPr="0053234F">
              <w:rPr>
                <w:sz w:val="22"/>
                <w:szCs w:val="22"/>
              </w:rPr>
              <w:t xml:space="preserve"> тыс. рублей, в том числе по годам: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 год –3722,3 тыс. рублей;</w:t>
            </w:r>
          </w:p>
          <w:p w:rsidR="00C70F89" w:rsidRPr="0053234F" w:rsidRDefault="000E12CB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 –4350,0</w:t>
            </w:r>
            <w:r w:rsidR="00C70F89" w:rsidRPr="0053234F">
              <w:rPr>
                <w:sz w:val="22"/>
                <w:szCs w:val="22"/>
              </w:rPr>
              <w:t xml:space="preserve"> тыс. рублей;</w:t>
            </w:r>
          </w:p>
          <w:p w:rsidR="00C70F89" w:rsidRPr="0053234F" w:rsidRDefault="000E12CB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–4998,2</w:t>
            </w:r>
            <w:r w:rsidR="00C70F89" w:rsidRPr="0053234F">
              <w:rPr>
                <w:sz w:val="22"/>
                <w:szCs w:val="22"/>
              </w:rPr>
              <w:t xml:space="preserve"> тыс. рублей;</w:t>
            </w:r>
          </w:p>
        </w:tc>
      </w:tr>
    </w:tbl>
    <w:p w:rsidR="003D6B06" w:rsidRDefault="003D6B06" w:rsidP="00C70F89">
      <w:pPr>
        <w:pStyle w:val="af4"/>
        <w:rPr>
          <w:sz w:val="22"/>
          <w:szCs w:val="22"/>
        </w:rPr>
      </w:pPr>
    </w:p>
    <w:p w:rsidR="00C70F89" w:rsidRPr="00891FBC" w:rsidRDefault="003D6B06" w:rsidP="003D6B06">
      <w:pPr>
        <w:pStyle w:val="af4"/>
        <w:jc w:val="center"/>
        <w:rPr>
          <w:sz w:val="26"/>
          <w:szCs w:val="26"/>
        </w:rPr>
      </w:pPr>
      <w:r w:rsidRPr="00891FBC">
        <w:rPr>
          <w:sz w:val="26"/>
          <w:szCs w:val="26"/>
        </w:rPr>
        <w:t xml:space="preserve">1.11. Позицию </w:t>
      </w:r>
      <w:r w:rsidR="00C70F89" w:rsidRPr="00891FBC">
        <w:rPr>
          <w:sz w:val="26"/>
          <w:szCs w:val="26"/>
        </w:rPr>
        <w:t>«Объемы бюджетных ассигнований подпрограммы за счет средств бюджета района</w:t>
      </w:r>
      <w:r w:rsidR="00C70F89" w:rsidRPr="00891FBC">
        <w:rPr>
          <w:bCs/>
          <w:sz w:val="26"/>
          <w:szCs w:val="26"/>
        </w:rPr>
        <w:t>»</w:t>
      </w:r>
      <w:r w:rsidRPr="00891FBC">
        <w:rPr>
          <w:bCs/>
          <w:sz w:val="26"/>
          <w:szCs w:val="26"/>
        </w:rPr>
        <w:t xml:space="preserve"> паспорта подпрограммы 6 «Обеспечение реализации муниципальной программы «Развитие культуры Усть-Кубинского муниципального района на 2016-2018 годы» </w:t>
      </w:r>
      <w:r w:rsidR="00C70F89" w:rsidRPr="00891FBC">
        <w:rPr>
          <w:sz w:val="26"/>
          <w:szCs w:val="26"/>
        </w:rPr>
        <w:t>изложить в  следующей редакции:</w:t>
      </w:r>
    </w:p>
    <w:tbl>
      <w:tblPr>
        <w:tblW w:w="0" w:type="auto"/>
        <w:tblInd w:w="-82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2566"/>
        <w:gridCol w:w="6932"/>
      </w:tblGrid>
      <w:tr w:rsidR="00C70F89" w:rsidRPr="0053234F" w:rsidTr="003D6B06">
        <w:tc>
          <w:tcPr>
            <w:tcW w:w="2566" w:type="dxa"/>
          </w:tcPr>
          <w:p w:rsidR="00C70F89" w:rsidRPr="0053234F" w:rsidRDefault="00C70F89" w:rsidP="009C6337">
            <w:pPr>
              <w:pStyle w:val="af4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Объемы бюджетных ассигнований подпрограммы 6 за счет средств бюджета района</w:t>
            </w:r>
          </w:p>
        </w:tc>
        <w:tc>
          <w:tcPr>
            <w:tcW w:w="6932" w:type="dxa"/>
          </w:tcPr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Подпрограмма 6 предполагает финансирование за счет средств  бюджета района в сумме –1214,8 тыс. рублей, в том числе по годам: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2016 год –1214,8 тыс. рублей;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2017 год –    0,0 тыс. рублей;</w:t>
            </w:r>
          </w:p>
          <w:p w:rsidR="00C70F89" w:rsidRPr="0053234F" w:rsidRDefault="00C70F89" w:rsidP="009C6337">
            <w:pPr>
              <w:pStyle w:val="af4"/>
              <w:ind w:firstLine="300"/>
              <w:jc w:val="both"/>
              <w:rPr>
                <w:sz w:val="22"/>
                <w:szCs w:val="22"/>
              </w:rPr>
            </w:pPr>
            <w:r w:rsidRPr="0053234F">
              <w:rPr>
                <w:sz w:val="22"/>
                <w:szCs w:val="22"/>
              </w:rPr>
              <w:t>2018 год –    0,0 тыс. рублей;</w:t>
            </w:r>
          </w:p>
        </w:tc>
      </w:tr>
    </w:tbl>
    <w:p w:rsidR="00C70F89" w:rsidRDefault="00C70F89" w:rsidP="00C70F89">
      <w:pPr>
        <w:pStyle w:val="af4"/>
        <w:jc w:val="center"/>
        <w:rPr>
          <w:b/>
        </w:rPr>
      </w:pPr>
    </w:p>
    <w:p w:rsidR="008267EE" w:rsidRPr="009C343C" w:rsidRDefault="00115ECA" w:rsidP="005E0088">
      <w:pPr>
        <w:pStyle w:val="af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1.12. </w:t>
      </w:r>
      <w:r w:rsidR="008F30B8" w:rsidRPr="009C343C">
        <w:rPr>
          <w:sz w:val="26"/>
          <w:szCs w:val="26"/>
        </w:rPr>
        <w:t>В разделе 2 пункт</w:t>
      </w:r>
      <w:r w:rsidR="009C343C">
        <w:rPr>
          <w:sz w:val="26"/>
          <w:szCs w:val="26"/>
        </w:rPr>
        <w:t xml:space="preserve"> </w:t>
      </w:r>
      <w:r w:rsidR="005E0088" w:rsidRPr="009C343C">
        <w:rPr>
          <w:sz w:val="26"/>
          <w:szCs w:val="26"/>
        </w:rPr>
        <w:t>4</w:t>
      </w:r>
      <w:r w:rsidR="008F30B8" w:rsidRPr="009C343C">
        <w:rPr>
          <w:sz w:val="26"/>
          <w:szCs w:val="26"/>
        </w:rPr>
        <w:t xml:space="preserve"> дополнить абзацем двенадцатым следующего содержания</w:t>
      </w:r>
      <w:r w:rsidR="005E0088" w:rsidRPr="009C343C">
        <w:rPr>
          <w:sz w:val="26"/>
          <w:szCs w:val="26"/>
        </w:rPr>
        <w:t>:</w:t>
      </w:r>
    </w:p>
    <w:p w:rsidR="008F30B8" w:rsidRPr="009C343C" w:rsidRDefault="009C343C" w:rsidP="008F30B8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F30B8" w:rsidRPr="009C343C">
        <w:rPr>
          <w:sz w:val="26"/>
          <w:szCs w:val="26"/>
        </w:rPr>
        <w:t>«Оказать содействие развитию хорового движения</w:t>
      </w:r>
      <w:proofErr w:type="gramStart"/>
      <w:r w:rsidR="008F30B8" w:rsidRPr="009C343C">
        <w:rPr>
          <w:sz w:val="26"/>
          <w:szCs w:val="26"/>
        </w:rPr>
        <w:t>,с</w:t>
      </w:r>
      <w:proofErr w:type="gramEnd"/>
      <w:r w:rsidR="008F30B8" w:rsidRPr="009C343C">
        <w:rPr>
          <w:sz w:val="26"/>
          <w:szCs w:val="26"/>
        </w:rPr>
        <w:t>озданию и деятельности детских хоровых ко</w:t>
      </w:r>
      <w:r>
        <w:rPr>
          <w:sz w:val="26"/>
          <w:szCs w:val="26"/>
        </w:rPr>
        <w:t>л</w:t>
      </w:r>
      <w:r w:rsidR="008F30B8" w:rsidRPr="009C343C">
        <w:rPr>
          <w:sz w:val="26"/>
          <w:szCs w:val="26"/>
        </w:rPr>
        <w:t>лективов</w:t>
      </w:r>
      <w:r>
        <w:rPr>
          <w:sz w:val="26"/>
          <w:szCs w:val="26"/>
        </w:rPr>
        <w:t>;</w:t>
      </w:r>
    </w:p>
    <w:p w:rsidR="008F30B8" w:rsidRPr="009C343C" w:rsidRDefault="009C343C" w:rsidP="008F30B8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F30B8" w:rsidRPr="009C343C">
        <w:rPr>
          <w:sz w:val="26"/>
          <w:szCs w:val="26"/>
        </w:rPr>
        <w:t>-дополнить пунктом 5 следующего содержания:</w:t>
      </w:r>
    </w:p>
    <w:p w:rsidR="008F30B8" w:rsidRPr="009C343C" w:rsidRDefault="009C343C" w:rsidP="008F30B8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94574" w:rsidRPr="009C343C">
        <w:rPr>
          <w:sz w:val="26"/>
          <w:szCs w:val="26"/>
        </w:rPr>
        <w:t>- сохране</w:t>
      </w:r>
      <w:r w:rsidR="008F30B8" w:rsidRPr="009C343C">
        <w:rPr>
          <w:sz w:val="26"/>
          <w:szCs w:val="26"/>
        </w:rPr>
        <w:t>нию,</w:t>
      </w:r>
      <w:r w:rsidR="00305313">
        <w:rPr>
          <w:sz w:val="26"/>
          <w:szCs w:val="26"/>
        </w:rPr>
        <w:t xml:space="preserve"> </w:t>
      </w:r>
      <w:r w:rsidR="008F30B8" w:rsidRPr="009C343C">
        <w:rPr>
          <w:sz w:val="26"/>
          <w:szCs w:val="26"/>
        </w:rPr>
        <w:t>возрождению</w:t>
      </w:r>
      <w:r w:rsidR="00894574" w:rsidRPr="009C343C">
        <w:rPr>
          <w:sz w:val="26"/>
          <w:szCs w:val="26"/>
        </w:rPr>
        <w:t xml:space="preserve"> и развитию народных художественных промыслов и ремесел;</w:t>
      </w:r>
    </w:p>
    <w:p w:rsidR="00D24F2F" w:rsidRPr="009C343C" w:rsidRDefault="009C343C" w:rsidP="00D24F2F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4F2F" w:rsidRPr="009C343C">
        <w:rPr>
          <w:sz w:val="26"/>
          <w:szCs w:val="26"/>
        </w:rPr>
        <w:t>- подготовке специалистов на базе организаций народных художественных промыслов»</w:t>
      </w:r>
      <w:r>
        <w:rPr>
          <w:sz w:val="26"/>
          <w:szCs w:val="26"/>
        </w:rPr>
        <w:t>;</w:t>
      </w:r>
    </w:p>
    <w:p w:rsidR="00894574" w:rsidRPr="009C343C" w:rsidRDefault="009C343C" w:rsidP="008F30B8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94574" w:rsidRPr="009C343C">
        <w:rPr>
          <w:sz w:val="26"/>
          <w:szCs w:val="26"/>
        </w:rPr>
        <w:t xml:space="preserve">- позицию подпрограммы 2 «Развитие музейной </w:t>
      </w:r>
      <w:r w:rsidR="00D24F2F" w:rsidRPr="009C343C">
        <w:rPr>
          <w:sz w:val="26"/>
          <w:szCs w:val="26"/>
        </w:rPr>
        <w:t>деятельности»: в</w:t>
      </w:r>
      <w:r w:rsidR="00894574" w:rsidRPr="009C343C">
        <w:rPr>
          <w:sz w:val="26"/>
          <w:szCs w:val="26"/>
        </w:rPr>
        <w:t xml:space="preserve"> паспорте подпрограммы</w:t>
      </w:r>
      <w:r>
        <w:rPr>
          <w:sz w:val="26"/>
          <w:szCs w:val="26"/>
        </w:rPr>
        <w:t xml:space="preserve"> </w:t>
      </w:r>
      <w:r w:rsidR="00D24F2F" w:rsidRPr="009C343C">
        <w:rPr>
          <w:sz w:val="26"/>
          <w:szCs w:val="26"/>
        </w:rPr>
        <w:t>2</w:t>
      </w:r>
      <w:r w:rsidR="00894574" w:rsidRPr="009C343C">
        <w:rPr>
          <w:sz w:val="26"/>
          <w:szCs w:val="26"/>
        </w:rPr>
        <w:t xml:space="preserve"> «Задачи подпрограммы</w:t>
      </w:r>
      <w:r>
        <w:rPr>
          <w:sz w:val="26"/>
          <w:szCs w:val="26"/>
        </w:rPr>
        <w:t xml:space="preserve"> </w:t>
      </w:r>
      <w:r w:rsidR="00894574" w:rsidRPr="009C343C">
        <w:rPr>
          <w:sz w:val="26"/>
          <w:szCs w:val="26"/>
        </w:rPr>
        <w:t>2</w:t>
      </w:r>
      <w:r w:rsidR="00D24F2F" w:rsidRPr="009C343C">
        <w:rPr>
          <w:sz w:val="26"/>
          <w:szCs w:val="26"/>
        </w:rPr>
        <w:t>»</w:t>
      </w:r>
      <w:r>
        <w:rPr>
          <w:sz w:val="26"/>
          <w:szCs w:val="26"/>
        </w:rPr>
        <w:t xml:space="preserve"> дополнить пунктом 3.5 </w:t>
      </w:r>
      <w:r w:rsidR="00894574" w:rsidRPr="009C343C">
        <w:rPr>
          <w:sz w:val="26"/>
          <w:szCs w:val="26"/>
        </w:rPr>
        <w:t>следующего содержания:</w:t>
      </w:r>
    </w:p>
    <w:p w:rsidR="00894574" w:rsidRPr="009C343C" w:rsidRDefault="009C343C" w:rsidP="00D24F2F">
      <w:pPr>
        <w:pStyle w:val="af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24F2F" w:rsidRPr="009C343C">
        <w:rPr>
          <w:sz w:val="26"/>
          <w:szCs w:val="26"/>
        </w:rPr>
        <w:t>п</w:t>
      </w:r>
      <w:r w:rsidR="00894574" w:rsidRPr="009C343C">
        <w:rPr>
          <w:sz w:val="26"/>
          <w:szCs w:val="26"/>
        </w:rPr>
        <w:t>.</w:t>
      </w:r>
      <w:r w:rsidR="00D24F2F" w:rsidRPr="009C343C">
        <w:rPr>
          <w:sz w:val="26"/>
          <w:szCs w:val="26"/>
        </w:rPr>
        <w:t>3.5</w:t>
      </w:r>
      <w:r w:rsidR="00305313">
        <w:rPr>
          <w:sz w:val="26"/>
          <w:szCs w:val="26"/>
        </w:rPr>
        <w:t>.</w:t>
      </w:r>
      <w:r w:rsidR="00D24F2F" w:rsidRPr="009C343C">
        <w:rPr>
          <w:sz w:val="26"/>
          <w:szCs w:val="26"/>
        </w:rPr>
        <w:t xml:space="preserve"> О</w:t>
      </w:r>
      <w:r w:rsidR="00894574" w:rsidRPr="009C343C">
        <w:rPr>
          <w:sz w:val="26"/>
          <w:szCs w:val="26"/>
        </w:rPr>
        <w:t>казать содействие сохранению, возрождению и развитию народных художественных промыслов и ремесел</w:t>
      </w:r>
      <w:r w:rsidR="00D24F2F" w:rsidRPr="009C343C">
        <w:rPr>
          <w:sz w:val="26"/>
          <w:szCs w:val="26"/>
        </w:rPr>
        <w:t>;</w:t>
      </w:r>
    </w:p>
    <w:p w:rsidR="00894574" w:rsidRPr="009C343C" w:rsidRDefault="00305313" w:rsidP="008F30B8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4F2F" w:rsidRPr="009C343C">
        <w:rPr>
          <w:sz w:val="26"/>
          <w:szCs w:val="26"/>
        </w:rPr>
        <w:t>-</w:t>
      </w:r>
      <w:r w:rsidR="00894574" w:rsidRPr="009C343C">
        <w:rPr>
          <w:sz w:val="26"/>
          <w:szCs w:val="26"/>
        </w:rPr>
        <w:t xml:space="preserve"> подготовке специалистов на базе организаций народных художественных промыслов»</w:t>
      </w:r>
      <w:r>
        <w:rPr>
          <w:sz w:val="26"/>
          <w:szCs w:val="26"/>
        </w:rPr>
        <w:t>.</w:t>
      </w:r>
    </w:p>
    <w:p w:rsidR="00894574" w:rsidRPr="009C343C" w:rsidRDefault="00115ECA" w:rsidP="00D24F2F">
      <w:pPr>
        <w:pStyle w:val="af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1.13. </w:t>
      </w:r>
      <w:r w:rsidR="00305313">
        <w:rPr>
          <w:sz w:val="26"/>
          <w:szCs w:val="26"/>
        </w:rPr>
        <w:t>Раздел 2.2</w:t>
      </w:r>
      <w:r w:rsidR="00894574" w:rsidRPr="009C343C">
        <w:rPr>
          <w:sz w:val="26"/>
          <w:szCs w:val="26"/>
        </w:rPr>
        <w:t xml:space="preserve"> дополнить пунктом 5 следующего содержания</w:t>
      </w:r>
      <w:r w:rsidR="00D24F2F" w:rsidRPr="009C343C">
        <w:rPr>
          <w:sz w:val="26"/>
          <w:szCs w:val="26"/>
        </w:rPr>
        <w:t>:</w:t>
      </w:r>
    </w:p>
    <w:p w:rsidR="00894574" w:rsidRPr="009C343C" w:rsidRDefault="00305313" w:rsidP="00894574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="00D24F2F" w:rsidRPr="009C343C">
        <w:rPr>
          <w:sz w:val="26"/>
          <w:szCs w:val="26"/>
        </w:rPr>
        <w:t>п.5. О</w:t>
      </w:r>
      <w:r w:rsidR="00894574" w:rsidRPr="009C343C">
        <w:rPr>
          <w:sz w:val="26"/>
          <w:szCs w:val="26"/>
        </w:rPr>
        <w:t>казать содействие сохранению, возрождению и развитию народных художественных промыслов и ремесел</w:t>
      </w:r>
      <w:r w:rsidR="00D24F2F" w:rsidRPr="009C343C">
        <w:rPr>
          <w:sz w:val="26"/>
          <w:szCs w:val="26"/>
        </w:rPr>
        <w:t>;</w:t>
      </w:r>
    </w:p>
    <w:p w:rsidR="00894574" w:rsidRPr="009C343C" w:rsidRDefault="00305313" w:rsidP="00894574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94574" w:rsidRPr="009C343C">
        <w:rPr>
          <w:sz w:val="26"/>
          <w:szCs w:val="26"/>
        </w:rPr>
        <w:t xml:space="preserve"> подготовке специалистов на базе организаций народных художественных промыслов»</w:t>
      </w:r>
      <w:r>
        <w:rPr>
          <w:sz w:val="26"/>
          <w:szCs w:val="26"/>
        </w:rPr>
        <w:t>.</w:t>
      </w:r>
    </w:p>
    <w:p w:rsidR="00894574" w:rsidRPr="009C343C" w:rsidRDefault="00305313" w:rsidP="00D24F2F">
      <w:pPr>
        <w:pStyle w:val="af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15ECA">
        <w:rPr>
          <w:sz w:val="26"/>
          <w:szCs w:val="26"/>
        </w:rPr>
        <w:t>14</w:t>
      </w:r>
      <w:r>
        <w:rPr>
          <w:sz w:val="26"/>
          <w:szCs w:val="26"/>
        </w:rPr>
        <w:t>. В</w:t>
      </w:r>
      <w:r w:rsidR="00894574" w:rsidRPr="009C343C">
        <w:rPr>
          <w:sz w:val="26"/>
          <w:szCs w:val="26"/>
        </w:rPr>
        <w:t xml:space="preserve"> разделе 3 «Подпрограмма 3 «Развитие библиотечного обслуживания населения</w:t>
      </w:r>
      <w:r w:rsidR="00D24F2F" w:rsidRPr="009C343C">
        <w:rPr>
          <w:sz w:val="26"/>
          <w:szCs w:val="26"/>
        </w:rPr>
        <w:t>»</w:t>
      </w:r>
      <w:r w:rsidR="00894574" w:rsidRPr="009C343C">
        <w:rPr>
          <w:sz w:val="26"/>
          <w:szCs w:val="26"/>
        </w:rPr>
        <w:t xml:space="preserve"> в подразделе «Паспорт подпрограммы</w:t>
      </w:r>
      <w:r>
        <w:rPr>
          <w:sz w:val="26"/>
          <w:szCs w:val="26"/>
        </w:rPr>
        <w:t xml:space="preserve"> 3 </w:t>
      </w:r>
      <w:r w:rsidR="00D24F2F" w:rsidRPr="009C343C">
        <w:rPr>
          <w:sz w:val="26"/>
          <w:szCs w:val="26"/>
        </w:rPr>
        <w:t>пункт</w:t>
      </w:r>
      <w:r w:rsidR="00894574" w:rsidRPr="009C343C">
        <w:rPr>
          <w:sz w:val="26"/>
          <w:szCs w:val="26"/>
        </w:rPr>
        <w:t xml:space="preserve"> «Задачи подпрограммы 3» дополнить </w:t>
      </w:r>
      <w:r w:rsidR="00D24F2F" w:rsidRPr="009C343C">
        <w:rPr>
          <w:sz w:val="26"/>
          <w:szCs w:val="26"/>
        </w:rPr>
        <w:t>пунктом</w:t>
      </w:r>
      <w:r w:rsidR="00894574" w:rsidRPr="009C343C">
        <w:rPr>
          <w:sz w:val="26"/>
          <w:szCs w:val="26"/>
        </w:rPr>
        <w:t xml:space="preserve"> 8 следующего содержания:</w:t>
      </w:r>
    </w:p>
    <w:p w:rsidR="00C70F89" w:rsidRPr="009C343C" w:rsidRDefault="00305313" w:rsidP="00D24F2F">
      <w:pPr>
        <w:pStyle w:val="af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894574" w:rsidRPr="009C343C">
        <w:rPr>
          <w:sz w:val="26"/>
          <w:szCs w:val="26"/>
        </w:rPr>
        <w:t>ка</w:t>
      </w:r>
      <w:r w:rsidR="00785673" w:rsidRPr="009C343C">
        <w:rPr>
          <w:sz w:val="26"/>
          <w:szCs w:val="26"/>
        </w:rPr>
        <w:t>зать содействие проведению</w:t>
      </w:r>
      <w:r w:rsidR="00894574" w:rsidRPr="009C343C">
        <w:rPr>
          <w:sz w:val="26"/>
          <w:szCs w:val="26"/>
        </w:rPr>
        <w:t xml:space="preserve"> книготорговыми организациями</w:t>
      </w:r>
      <w:r w:rsidR="00785673" w:rsidRPr="009C343C">
        <w:rPr>
          <w:sz w:val="26"/>
          <w:szCs w:val="26"/>
        </w:rPr>
        <w:t xml:space="preserve"> социально ориентированных мероприятий в целях продвижения лучших произведений отечественной и зарубежной литературы и популяризации чтения</w:t>
      </w:r>
      <w:r w:rsidR="00D24F2F" w:rsidRPr="009C343C">
        <w:rPr>
          <w:sz w:val="26"/>
          <w:szCs w:val="26"/>
        </w:rPr>
        <w:t>.</w:t>
      </w:r>
    </w:p>
    <w:p w:rsidR="00785673" w:rsidRPr="009C343C" w:rsidRDefault="00305313" w:rsidP="00785673">
      <w:pPr>
        <w:pStyle w:val="af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85673" w:rsidRPr="009C343C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="00785673" w:rsidRPr="009C343C">
        <w:rPr>
          <w:sz w:val="26"/>
          <w:szCs w:val="26"/>
        </w:rPr>
        <w:t xml:space="preserve">ринять меры по повышению доступности книжной и </w:t>
      </w:r>
      <w:r w:rsidR="009C343C">
        <w:rPr>
          <w:sz w:val="26"/>
          <w:szCs w:val="26"/>
        </w:rPr>
        <w:t>пери</w:t>
      </w:r>
      <w:r w:rsidR="00D24F2F" w:rsidRPr="009C343C">
        <w:rPr>
          <w:sz w:val="26"/>
          <w:szCs w:val="26"/>
        </w:rPr>
        <w:t>одической</w:t>
      </w:r>
      <w:r w:rsidR="00785673" w:rsidRPr="009C343C">
        <w:rPr>
          <w:sz w:val="26"/>
          <w:szCs w:val="26"/>
        </w:rPr>
        <w:t xml:space="preserve"> печатной продукции для населения»</w:t>
      </w:r>
      <w:r>
        <w:rPr>
          <w:sz w:val="26"/>
          <w:szCs w:val="26"/>
        </w:rPr>
        <w:t>.</w:t>
      </w:r>
    </w:p>
    <w:p w:rsidR="00D24F2F" w:rsidRPr="009C343C" w:rsidRDefault="00115ECA" w:rsidP="00D24F2F">
      <w:pPr>
        <w:pStyle w:val="af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1.15. </w:t>
      </w:r>
      <w:r w:rsidR="00305313">
        <w:rPr>
          <w:sz w:val="26"/>
          <w:szCs w:val="26"/>
        </w:rPr>
        <w:t>В подразделе 3.2</w:t>
      </w:r>
      <w:r w:rsidR="00785673" w:rsidRPr="009C343C">
        <w:rPr>
          <w:sz w:val="26"/>
          <w:szCs w:val="26"/>
        </w:rPr>
        <w:t xml:space="preserve"> «Цели и задачи подпрограммы 3</w:t>
      </w:r>
      <w:r w:rsidR="00D24F2F" w:rsidRPr="009C343C">
        <w:rPr>
          <w:sz w:val="26"/>
          <w:szCs w:val="26"/>
        </w:rPr>
        <w:t>»</w:t>
      </w:r>
      <w:r w:rsidR="00785673" w:rsidRPr="009C343C">
        <w:rPr>
          <w:sz w:val="26"/>
          <w:szCs w:val="26"/>
        </w:rPr>
        <w:t xml:space="preserve"> дополнить пунктом 6 </w:t>
      </w:r>
      <w:r w:rsidR="00D24F2F" w:rsidRPr="009C343C">
        <w:rPr>
          <w:sz w:val="26"/>
          <w:szCs w:val="26"/>
        </w:rPr>
        <w:t>следующего</w:t>
      </w:r>
      <w:r w:rsidR="00785673" w:rsidRPr="009C343C">
        <w:rPr>
          <w:sz w:val="26"/>
          <w:szCs w:val="26"/>
        </w:rPr>
        <w:t xml:space="preserve"> содержания:</w:t>
      </w:r>
    </w:p>
    <w:p w:rsidR="00785673" w:rsidRPr="009C343C" w:rsidRDefault="00305313" w:rsidP="00D24F2F">
      <w:pPr>
        <w:pStyle w:val="af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785673" w:rsidRPr="009C343C">
        <w:rPr>
          <w:sz w:val="26"/>
          <w:szCs w:val="26"/>
        </w:rPr>
        <w:t>-Оказать содействие проведению книготорговыми организациями социально ориентированных мероприятий в целях продвижения лучших произведений отечественной и зарубежной литературы и популяризации чтения</w:t>
      </w:r>
    </w:p>
    <w:p w:rsidR="00785673" w:rsidRPr="009C343C" w:rsidRDefault="00785673" w:rsidP="00785673">
      <w:pPr>
        <w:pStyle w:val="af4"/>
        <w:jc w:val="both"/>
        <w:rPr>
          <w:sz w:val="26"/>
          <w:szCs w:val="26"/>
        </w:rPr>
      </w:pPr>
      <w:r w:rsidRPr="009C343C">
        <w:rPr>
          <w:sz w:val="26"/>
          <w:szCs w:val="26"/>
        </w:rPr>
        <w:t>- Принять меры по повы</w:t>
      </w:r>
      <w:r w:rsidR="009C343C">
        <w:rPr>
          <w:sz w:val="26"/>
          <w:szCs w:val="26"/>
        </w:rPr>
        <w:t>шению доступности книжной и пери</w:t>
      </w:r>
      <w:r w:rsidRPr="009C343C">
        <w:rPr>
          <w:sz w:val="26"/>
          <w:szCs w:val="26"/>
        </w:rPr>
        <w:t>одической печ</w:t>
      </w:r>
      <w:r w:rsidR="00305313">
        <w:rPr>
          <w:sz w:val="26"/>
          <w:szCs w:val="26"/>
        </w:rPr>
        <w:t>атной продукции для населения</w:t>
      </w:r>
      <w:r w:rsidRPr="009C343C">
        <w:rPr>
          <w:sz w:val="26"/>
          <w:szCs w:val="26"/>
        </w:rPr>
        <w:t>»</w:t>
      </w:r>
      <w:r w:rsidR="00305313">
        <w:rPr>
          <w:sz w:val="26"/>
          <w:szCs w:val="26"/>
        </w:rPr>
        <w:t>.</w:t>
      </w:r>
    </w:p>
    <w:p w:rsidR="00D24F2F" w:rsidRPr="009C343C" w:rsidRDefault="00785673" w:rsidP="00D24F2F">
      <w:pPr>
        <w:pStyle w:val="af4"/>
        <w:ind w:firstLine="708"/>
        <w:jc w:val="both"/>
        <w:rPr>
          <w:sz w:val="26"/>
          <w:szCs w:val="26"/>
        </w:rPr>
      </w:pPr>
      <w:r w:rsidRPr="009C343C">
        <w:rPr>
          <w:sz w:val="26"/>
          <w:szCs w:val="26"/>
        </w:rPr>
        <w:t>1.</w:t>
      </w:r>
      <w:r w:rsidR="00115ECA">
        <w:rPr>
          <w:sz w:val="26"/>
          <w:szCs w:val="26"/>
        </w:rPr>
        <w:t>16</w:t>
      </w:r>
      <w:r w:rsidRPr="009C343C">
        <w:rPr>
          <w:sz w:val="26"/>
          <w:szCs w:val="26"/>
        </w:rPr>
        <w:t xml:space="preserve">. </w:t>
      </w:r>
      <w:r w:rsidR="00305313">
        <w:rPr>
          <w:sz w:val="26"/>
          <w:szCs w:val="26"/>
        </w:rPr>
        <w:t>В</w:t>
      </w:r>
      <w:r w:rsidRPr="009C343C">
        <w:rPr>
          <w:sz w:val="26"/>
          <w:szCs w:val="26"/>
        </w:rPr>
        <w:t xml:space="preserve"> разделе 5 «Подпрограмма 5 «Развитие дополнительного образования детей» в подразделе «Паспорт подпрограммы 5» пункт «Задачи подпрограммы 5» дополнить пунктом 10 следующего содержания:</w:t>
      </w:r>
    </w:p>
    <w:p w:rsidR="00785673" w:rsidRPr="009C343C" w:rsidRDefault="00D24F2F" w:rsidP="00D24F2F">
      <w:pPr>
        <w:pStyle w:val="af4"/>
        <w:ind w:firstLine="708"/>
        <w:jc w:val="both"/>
        <w:rPr>
          <w:sz w:val="26"/>
          <w:szCs w:val="26"/>
        </w:rPr>
      </w:pPr>
      <w:r w:rsidRPr="009C343C">
        <w:rPr>
          <w:sz w:val="26"/>
          <w:szCs w:val="26"/>
        </w:rPr>
        <w:t xml:space="preserve">  </w:t>
      </w:r>
      <w:r w:rsidR="00305313">
        <w:rPr>
          <w:sz w:val="26"/>
          <w:szCs w:val="26"/>
        </w:rPr>
        <w:t>«</w:t>
      </w:r>
      <w:r w:rsidRPr="009C343C">
        <w:rPr>
          <w:sz w:val="26"/>
          <w:szCs w:val="26"/>
        </w:rPr>
        <w:t>-</w:t>
      </w:r>
      <w:r w:rsidR="00785673" w:rsidRPr="009C343C">
        <w:rPr>
          <w:sz w:val="26"/>
          <w:szCs w:val="26"/>
        </w:rPr>
        <w:t>Оказать</w:t>
      </w:r>
      <w:r w:rsidRPr="009C343C">
        <w:rPr>
          <w:sz w:val="26"/>
          <w:szCs w:val="26"/>
        </w:rPr>
        <w:t xml:space="preserve"> с</w:t>
      </w:r>
      <w:r w:rsidR="00785673" w:rsidRPr="009C343C">
        <w:rPr>
          <w:sz w:val="26"/>
          <w:szCs w:val="26"/>
        </w:rPr>
        <w:t>одействие развитию хорового движения,</w:t>
      </w:r>
      <w:r w:rsidR="00305313">
        <w:rPr>
          <w:sz w:val="26"/>
          <w:szCs w:val="26"/>
        </w:rPr>
        <w:t xml:space="preserve"> </w:t>
      </w:r>
      <w:r w:rsidR="00785673" w:rsidRPr="009C343C">
        <w:rPr>
          <w:sz w:val="26"/>
          <w:szCs w:val="26"/>
        </w:rPr>
        <w:t>созданию и деятельности детских хоровых коллективов»</w:t>
      </w:r>
      <w:r w:rsidR="00305313">
        <w:rPr>
          <w:sz w:val="26"/>
          <w:szCs w:val="26"/>
        </w:rPr>
        <w:t>.</w:t>
      </w:r>
    </w:p>
    <w:p w:rsidR="00305313" w:rsidRDefault="00115ECA" w:rsidP="00D24F2F">
      <w:pPr>
        <w:pStyle w:val="af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1.17. </w:t>
      </w:r>
      <w:r w:rsidR="00785673" w:rsidRPr="009C343C">
        <w:rPr>
          <w:sz w:val="26"/>
          <w:szCs w:val="26"/>
        </w:rPr>
        <w:t>В подразделе 5.2 «Цели,</w:t>
      </w:r>
      <w:r w:rsidR="00305313">
        <w:rPr>
          <w:sz w:val="26"/>
          <w:szCs w:val="26"/>
        </w:rPr>
        <w:t xml:space="preserve"> </w:t>
      </w:r>
      <w:r w:rsidR="00785673" w:rsidRPr="009C343C">
        <w:rPr>
          <w:sz w:val="26"/>
          <w:szCs w:val="26"/>
        </w:rPr>
        <w:t xml:space="preserve">задачи подпрограммы 5» дополнить </w:t>
      </w:r>
      <w:r w:rsidR="00D24F2F" w:rsidRPr="009C343C">
        <w:rPr>
          <w:sz w:val="26"/>
          <w:szCs w:val="26"/>
        </w:rPr>
        <w:t>пунктом</w:t>
      </w:r>
      <w:r w:rsidR="00785673" w:rsidRPr="009C343C">
        <w:rPr>
          <w:sz w:val="26"/>
          <w:szCs w:val="26"/>
        </w:rPr>
        <w:t xml:space="preserve"> 10 следующего содержания: </w:t>
      </w:r>
    </w:p>
    <w:p w:rsidR="00785673" w:rsidRPr="009C343C" w:rsidRDefault="00785673" w:rsidP="00D24F2F">
      <w:pPr>
        <w:pStyle w:val="af4"/>
        <w:ind w:firstLine="708"/>
        <w:jc w:val="both"/>
        <w:rPr>
          <w:sz w:val="26"/>
          <w:szCs w:val="26"/>
        </w:rPr>
      </w:pPr>
      <w:r w:rsidRPr="009C343C">
        <w:rPr>
          <w:sz w:val="26"/>
          <w:szCs w:val="26"/>
        </w:rPr>
        <w:t>«Оказать содействие развити</w:t>
      </w:r>
      <w:r w:rsidR="00D24F2F" w:rsidRPr="009C343C">
        <w:rPr>
          <w:sz w:val="26"/>
          <w:szCs w:val="26"/>
        </w:rPr>
        <w:t>ю х</w:t>
      </w:r>
      <w:r w:rsidRPr="009C343C">
        <w:rPr>
          <w:sz w:val="26"/>
          <w:szCs w:val="26"/>
        </w:rPr>
        <w:t>орового движения, созданию и деятельности детских хоровых коллективов»</w:t>
      </w:r>
      <w:r w:rsidR="00305313">
        <w:rPr>
          <w:sz w:val="26"/>
          <w:szCs w:val="26"/>
        </w:rPr>
        <w:t>.</w:t>
      </w:r>
    </w:p>
    <w:p w:rsidR="00C70F89" w:rsidRPr="009C343C" w:rsidRDefault="003D6B06" w:rsidP="003D6B06">
      <w:pPr>
        <w:pStyle w:val="af4"/>
        <w:jc w:val="both"/>
        <w:rPr>
          <w:sz w:val="26"/>
          <w:szCs w:val="26"/>
        </w:rPr>
      </w:pPr>
      <w:r w:rsidRPr="009C343C">
        <w:rPr>
          <w:sz w:val="26"/>
          <w:szCs w:val="26"/>
        </w:rPr>
        <w:tab/>
      </w:r>
      <w:bookmarkStart w:id="0" w:name="_GoBack"/>
      <w:r w:rsidR="00C70F89" w:rsidRPr="009C343C">
        <w:rPr>
          <w:sz w:val="26"/>
          <w:szCs w:val="26"/>
        </w:rPr>
        <w:t xml:space="preserve">2. </w:t>
      </w:r>
      <w:proofErr w:type="gramStart"/>
      <w:r w:rsidR="00C70F89" w:rsidRPr="009C343C">
        <w:rPr>
          <w:sz w:val="26"/>
          <w:szCs w:val="26"/>
        </w:rPr>
        <w:t>Контроль за</w:t>
      </w:r>
      <w:proofErr w:type="gramEnd"/>
      <w:r w:rsidR="00C70F89" w:rsidRPr="009C343C">
        <w:rPr>
          <w:sz w:val="26"/>
          <w:szCs w:val="26"/>
        </w:rPr>
        <w:t xml:space="preserve"> выполнением настоящего постановления возложить на заместителя Главы администрации района</w:t>
      </w:r>
      <w:r w:rsidRPr="009C343C">
        <w:rPr>
          <w:sz w:val="26"/>
          <w:szCs w:val="26"/>
        </w:rPr>
        <w:t xml:space="preserve">, начальника отдела культуры, спорта и </w:t>
      </w:r>
      <w:r w:rsidRPr="009C343C">
        <w:rPr>
          <w:sz w:val="26"/>
          <w:szCs w:val="26"/>
        </w:rPr>
        <w:lastRenderedPageBreak/>
        <w:t>молодежи администрации района</w:t>
      </w:r>
      <w:r w:rsidR="009C343C">
        <w:rPr>
          <w:sz w:val="26"/>
          <w:szCs w:val="26"/>
        </w:rPr>
        <w:t xml:space="preserve"> </w:t>
      </w:r>
      <w:r w:rsidR="00C70F89" w:rsidRPr="009C343C">
        <w:rPr>
          <w:sz w:val="26"/>
          <w:szCs w:val="26"/>
        </w:rPr>
        <w:t xml:space="preserve">Е.Б.Комарову. </w:t>
      </w:r>
    </w:p>
    <w:p w:rsidR="00C70F89" w:rsidRPr="009C343C" w:rsidRDefault="003D6B06" w:rsidP="003D6B06">
      <w:pPr>
        <w:pStyle w:val="af4"/>
        <w:jc w:val="both"/>
        <w:rPr>
          <w:sz w:val="26"/>
          <w:szCs w:val="26"/>
        </w:rPr>
      </w:pPr>
      <w:r w:rsidRPr="009C343C"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B2165A" w:rsidRPr="009C343C" w:rsidRDefault="00B2165A" w:rsidP="003D6B06">
      <w:pPr>
        <w:pStyle w:val="af4"/>
        <w:jc w:val="both"/>
        <w:rPr>
          <w:sz w:val="26"/>
          <w:szCs w:val="26"/>
        </w:rPr>
      </w:pPr>
    </w:p>
    <w:bookmarkEnd w:id="0"/>
    <w:p w:rsidR="00B2165A" w:rsidRPr="009C343C" w:rsidRDefault="00B2165A" w:rsidP="003D6B06">
      <w:pPr>
        <w:pStyle w:val="af4"/>
        <w:jc w:val="both"/>
        <w:rPr>
          <w:sz w:val="26"/>
          <w:szCs w:val="26"/>
        </w:rPr>
      </w:pPr>
    </w:p>
    <w:p w:rsidR="00B2165A" w:rsidRPr="009C343C" w:rsidRDefault="00B2165A" w:rsidP="003D6B06">
      <w:pPr>
        <w:pStyle w:val="af4"/>
        <w:jc w:val="both"/>
        <w:rPr>
          <w:sz w:val="26"/>
          <w:szCs w:val="26"/>
        </w:rPr>
      </w:pPr>
    </w:p>
    <w:p w:rsidR="00B2165A" w:rsidRPr="009C343C" w:rsidRDefault="00B2165A" w:rsidP="003D6B06">
      <w:pPr>
        <w:pStyle w:val="af4"/>
        <w:jc w:val="both"/>
        <w:rPr>
          <w:sz w:val="26"/>
          <w:szCs w:val="26"/>
        </w:rPr>
      </w:pPr>
      <w:r w:rsidRPr="009C343C"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p w:rsidR="00891FBC" w:rsidRDefault="00891FBC" w:rsidP="003D6B06">
      <w:pPr>
        <w:pStyle w:val="af4"/>
        <w:jc w:val="both"/>
        <w:rPr>
          <w:sz w:val="26"/>
          <w:szCs w:val="26"/>
        </w:rPr>
      </w:pPr>
    </w:p>
    <w:p w:rsidR="00891FBC" w:rsidRDefault="00891FBC" w:rsidP="003D6B06">
      <w:pPr>
        <w:pStyle w:val="af4"/>
        <w:jc w:val="both"/>
        <w:rPr>
          <w:sz w:val="26"/>
          <w:szCs w:val="26"/>
        </w:rPr>
      </w:pPr>
    </w:p>
    <w:p w:rsidR="00891FBC" w:rsidRDefault="00891FBC" w:rsidP="003D6B06">
      <w:pPr>
        <w:pStyle w:val="af4"/>
        <w:jc w:val="both"/>
        <w:rPr>
          <w:sz w:val="26"/>
          <w:szCs w:val="26"/>
        </w:rPr>
      </w:pPr>
    </w:p>
    <w:p w:rsidR="00891FBC" w:rsidRDefault="00891FBC" w:rsidP="003D6B06">
      <w:pPr>
        <w:pStyle w:val="af4"/>
        <w:jc w:val="both"/>
        <w:rPr>
          <w:sz w:val="26"/>
          <w:szCs w:val="26"/>
        </w:rPr>
      </w:pPr>
    </w:p>
    <w:p w:rsidR="00891FBC" w:rsidRPr="00891FBC" w:rsidRDefault="00891FBC" w:rsidP="003D6B06">
      <w:pPr>
        <w:pStyle w:val="af4"/>
        <w:jc w:val="both"/>
        <w:rPr>
          <w:sz w:val="26"/>
          <w:szCs w:val="26"/>
        </w:rPr>
      </w:pPr>
    </w:p>
    <w:p w:rsidR="00C70F89" w:rsidRPr="00C70F89" w:rsidRDefault="00C70F89" w:rsidP="00C70F89">
      <w:pPr>
        <w:jc w:val="center"/>
        <w:rPr>
          <w:sz w:val="26"/>
          <w:szCs w:val="26"/>
        </w:rPr>
      </w:pPr>
    </w:p>
    <w:sectPr w:rsidR="00C70F89" w:rsidRPr="00C70F89" w:rsidSect="0013198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43C" w:rsidRDefault="009C343C" w:rsidP="00B2165A">
      <w:r>
        <w:separator/>
      </w:r>
    </w:p>
  </w:endnote>
  <w:endnote w:type="continuationSeparator" w:id="1">
    <w:p w:rsidR="009C343C" w:rsidRDefault="009C343C" w:rsidP="00B21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79116"/>
      <w:docPartObj>
        <w:docPartGallery w:val="Page Numbers (Bottom of Page)"/>
        <w:docPartUnique/>
      </w:docPartObj>
    </w:sdtPr>
    <w:sdtContent>
      <w:p w:rsidR="009C343C" w:rsidRDefault="006A128F">
        <w:pPr>
          <w:pStyle w:val="aff0"/>
          <w:jc w:val="right"/>
        </w:pPr>
        <w:fldSimple w:instr=" PAGE   \* MERGEFORMAT ">
          <w:r w:rsidR="00D43997">
            <w:rPr>
              <w:noProof/>
            </w:rPr>
            <w:t>1</w:t>
          </w:r>
        </w:fldSimple>
      </w:p>
    </w:sdtContent>
  </w:sdt>
  <w:p w:rsidR="009C343C" w:rsidRDefault="009C343C">
    <w:pPr>
      <w:pStyle w:val="af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43C" w:rsidRDefault="009C343C" w:rsidP="00B2165A">
      <w:r>
        <w:separator/>
      </w:r>
    </w:p>
  </w:footnote>
  <w:footnote w:type="continuationSeparator" w:id="1">
    <w:p w:rsidR="009C343C" w:rsidRDefault="009C343C" w:rsidP="00B216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10"/>
    <w:multiLevelType w:val="singleLevel"/>
    <w:tmpl w:val="00000010"/>
    <w:name w:val="WW8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1"/>
    <w:multiLevelType w:val="singleLevel"/>
    <w:tmpl w:val="00000011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41D0B11"/>
    <w:multiLevelType w:val="multilevel"/>
    <w:tmpl w:val="7D48B0B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8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140" w:hanging="780"/>
      </w:pPr>
      <w:rPr>
        <w:rFonts w:hint="default"/>
        <w:b/>
      </w:rPr>
    </w:lvl>
    <w:lvl w:ilvl="3">
      <w:start w:val="2"/>
      <w:numFmt w:val="decimal"/>
      <w:isLgl/>
      <w:lvlText w:val="%1.%2.%3.%4."/>
      <w:lvlJc w:val="left"/>
      <w:pPr>
        <w:ind w:left="1140" w:hanging="7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>
    <w:nsid w:val="086F3418"/>
    <w:multiLevelType w:val="hybridMultilevel"/>
    <w:tmpl w:val="DA1268C0"/>
    <w:lvl w:ilvl="0" w:tplc="AC9692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02043A0"/>
    <w:multiLevelType w:val="hybridMultilevel"/>
    <w:tmpl w:val="10C0FB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40753D"/>
    <w:multiLevelType w:val="hybridMultilevel"/>
    <w:tmpl w:val="CBFE82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432432"/>
    <w:multiLevelType w:val="hybridMultilevel"/>
    <w:tmpl w:val="513E40A2"/>
    <w:lvl w:ilvl="0" w:tplc="E0E658C2">
      <w:start w:val="1"/>
      <w:numFmt w:val="decimal"/>
      <w:lvlText w:val="%1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354FB0"/>
    <w:multiLevelType w:val="hybridMultilevel"/>
    <w:tmpl w:val="D8D4C72C"/>
    <w:lvl w:ilvl="0" w:tplc="49F8374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43183155"/>
    <w:multiLevelType w:val="hybridMultilevel"/>
    <w:tmpl w:val="D4204B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573795"/>
    <w:multiLevelType w:val="hybridMultilevel"/>
    <w:tmpl w:val="892A7726"/>
    <w:lvl w:ilvl="0" w:tplc="0C08FF9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1">
    <w:nsid w:val="70012631"/>
    <w:multiLevelType w:val="hybridMultilevel"/>
    <w:tmpl w:val="FCC488E0"/>
    <w:lvl w:ilvl="0" w:tplc="2B56D1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5DB202B"/>
    <w:multiLevelType w:val="hybridMultilevel"/>
    <w:tmpl w:val="6AC6B4A6"/>
    <w:lvl w:ilvl="0" w:tplc="A5BE149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11"/>
  </w:num>
  <w:num w:numId="11">
    <w:abstractNumId w:val="4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0F89"/>
    <w:rsid w:val="00033681"/>
    <w:rsid w:val="000520F5"/>
    <w:rsid w:val="00080ECC"/>
    <w:rsid w:val="000D11C4"/>
    <w:rsid w:val="000E12CB"/>
    <w:rsid w:val="00115ECA"/>
    <w:rsid w:val="00131986"/>
    <w:rsid w:val="001C1740"/>
    <w:rsid w:val="001E7EFC"/>
    <w:rsid w:val="002F422C"/>
    <w:rsid w:val="002F72B7"/>
    <w:rsid w:val="003038FC"/>
    <w:rsid w:val="00305313"/>
    <w:rsid w:val="003C3E33"/>
    <w:rsid w:val="003D6B06"/>
    <w:rsid w:val="0041276C"/>
    <w:rsid w:val="004C1774"/>
    <w:rsid w:val="00525F9E"/>
    <w:rsid w:val="0055224E"/>
    <w:rsid w:val="00585DE0"/>
    <w:rsid w:val="005971D6"/>
    <w:rsid w:val="005E0088"/>
    <w:rsid w:val="006103BC"/>
    <w:rsid w:val="006A128F"/>
    <w:rsid w:val="006A69D2"/>
    <w:rsid w:val="00731D7B"/>
    <w:rsid w:val="00785673"/>
    <w:rsid w:val="008267EE"/>
    <w:rsid w:val="00891FBC"/>
    <w:rsid w:val="00894574"/>
    <w:rsid w:val="008F30B8"/>
    <w:rsid w:val="00906A39"/>
    <w:rsid w:val="00923997"/>
    <w:rsid w:val="00971846"/>
    <w:rsid w:val="009C343C"/>
    <w:rsid w:val="009C6337"/>
    <w:rsid w:val="009E371F"/>
    <w:rsid w:val="009E3F8D"/>
    <w:rsid w:val="00A1017C"/>
    <w:rsid w:val="00AB1DBB"/>
    <w:rsid w:val="00AC6BD8"/>
    <w:rsid w:val="00B10F34"/>
    <w:rsid w:val="00B2165A"/>
    <w:rsid w:val="00BE6884"/>
    <w:rsid w:val="00C148FA"/>
    <w:rsid w:val="00C70F89"/>
    <w:rsid w:val="00C93D38"/>
    <w:rsid w:val="00CC18A7"/>
    <w:rsid w:val="00D24F2F"/>
    <w:rsid w:val="00D43997"/>
    <w:rsid w:val="00F30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89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hAnsiTheme="minorHAns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customStyle="1" w:styleId="af4">
    <w:name w:val="Нормальный"/>
    <w:rsid w:val="00C70F8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11">
    <w:name w:val="Нормальный1"/>
    <w:uiPriority w:val="99"/>
    <w:rsid w:val="00C70F8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af5">
    <w:name w:val="Заголовок"/>
    <w:uiPriority w:val="99"/>
    <w:rsid w:val="00C70F8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 w:bidi="ar-SA"/>
    </w:rPr>
  </w:style>
  <w:style w:type="paragraph" w:customStyle="1" w:styleId="af6">
    <w:name w:val="Неформатированный"/>
    <w:uiPriority w:val="99"/>
    <w:rsid w:val="00C70F89"/>
    <w:pPr>
      <w:widowControl w:val="0"/>
      <w:autoSpaceDE w:val="0"/>
      <w:autoSpaceDN w:val="0"/>
      <w:adjustRightInd w:val="0"/>
    </w:pPr>
    <w:rPr>
      <w:rFonts w:ascii="Courier New CYR" w:eastAsia="Times New Roman" w:hAnsi="Courier New CYR" w:cs="Courier New CYR"/>
      <w:color w:val="808000"/>
      <w:sz w:val="24"/>
      <w:szCs w:val="24"/>
      <w:lang w:val="ru-RU" w:eastAsia="ru-RU" w:bidi="ar-SA"/>
    </w:rPr>
  </w:style>
  <w:style w:type="character" w:styleId="af7">
    <w:name w:val="Hyperlink"/>
    <w:basedOn w:val="a0"/>
    <w:uiPriority w:val="99"/>
    <w:rsid w:val="00C70F89"/>
    <w:rPr>
      <w:b/>
      <w:bCs/>
      <w:color w:val="0000FF"/>
    </w:rPr>
  </w:style>
  <w:style w:type="paragraph" w:customStyle="1" w:styleId="af8">
    <w:name w:val="Разметка контекста"/>
    <w:uiPriority w:val="99"/>
    <w:rsid w:val="00C70F8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ConsNormal">
    <w:name w:val="ConsNormal"/>
    <w:rsid w:val="00C70F89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 w:cs="Times New Roman"/>
      <w:sz w:val="20"/>
      <w:szCs w:val="20"/>
      <w:lang w:val="ru-RU" w:eastAsia="ru-RU" w:bidi="ar-SA"/>
    </w:rPr>
  </w:style>
  <w:style w:type="character" w:customStyle="1" w:styleId="23">
    <w:name w:val="Основной шрифт абзаца2"/>
    <w:rsid w:val="00C70F89"/>
  </w:style>
  <w:style w:type="paragraph" w:customStyle="1" w:styleId="af9">
    <w:name w:val="Содержимое таблицы"/>
    <w:basedOn w:val="a"/>
    <w:rsid w:val="00C70F89"/>
    <w:pPr>
      <w:widowControl w:val="0"/>
      <w:suppressLineNumbers/>
      <w:suppressAutoHyphens/>
    </w:pPr>
    <w:rPr>
      <w:rFonts w:eastAsia="Lucida Sans Unicode" w:cs="Tahoma"/>
      <w:color w:val="000000"/>
      <w:sz w:val="24"/>
      <w:szCs w:val="24"/>
      <w:lang w:val="en-US" w:bidi="en-US"/>
    </w:rPr>
  </w:style>
  <w:style w:type="paragraph" w:customStyle="1" w:styleId="dktexleft">
    <w:name w:val="dktexleft"/>
    <w:basedOn w:val="a"/>
    <w:rsid w:val="00C70F89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a">
    <w:name w:val="Table Grid"/>
    <w:basedOn w:val="a1"/>
    <w:uiPriority w:val="59"/>
    <w:rsid w:val="00C70F89"/>
    <w:rPr>
      <w:rFonts w:ascii="Calibri" w:eastAsia="Calibri" w:hAnsi="Calibri" w:cs="Times New Roman"/>
      <w:sz w:val="20"/>
      <w:szCs w:val="20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rsid w:val="00C70F89"/>
    <w:pPr>
      <w:spacing w:before="225" w:after="225"/>
    </w:pPr>
    <w:rPr>
      <w:sz w:val="24"/>
      <w:szCs w:val="24"/>
      <w:lang w:eastAsia="ru-RU"/>
    </w:rPr>
  </w:style>
  <w:style w:type="paragraph" w:customStyle="1" w:styleId="12">
    <w:name w:val="Абзац списка1"/>
    <w:basedOn w:val="a"/>
    <w:rsid w:val="00C70F8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Style2">
    <w:name w:val="Style2"/>
    <w:basedOn w:val="a"/>
    <w:uiPriority w:val="99"/>
    <w:rsid w:val="00C70F89"/>
    <w:pPr>
      <w:widowControl w:val="0"/>
      <w:autoSpaceDE w:val="0"/>
      <w:autoSpaceDN w:val="0"/>
      <w:adjustRightInd w:val="0"/>
      <w:spacing w:line="422" w:lineRule="exact"/>
      <w:ind w:firstLine="125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70F89"/>
    <w:pPr>
      <w:widowControl w:val="0"/>
      <w:autoSpaceDE w:val="0"/>
      <w:autoSpaceDN w:val="0"/>
      <w:adjustRightInd w:val="0"/>
      <w:spacing w:line="422" w:lineRule="exact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70F89"/>
    <w:pPr>
      <w:widowControl w:val="0"/>
      <w:autoSpaceDE w:val="0"/>
      <w:autoSpaceDN w:val="0"/>
      <w:adjustRightInd w:val="0"/>
      <w:spacing w:line="413" w:lineRule="exact"/>
      <w:ind w:firstLine="710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70F89"/>
    <w:pPr>
      <w:widowControl w:val="0"/>
      <w:autoSpaceDE w:val="0"/>
      <w:autoSpaceDN w:val="0"/>
      <w:adjustRightInd w:val="0"/>
      <w:spacing w:line="413" w:lineRule="exact"/>
      <w:ind w:firstLine="413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70F89"/>
    <w:pPr>
      <w:widowControl w:val="0"/>
      <w:autoSpaceDE w:val="0"/>
      <w:autoSpaceDN w:val="0"/>
      <w:adjustRightInd w:val="0"/>
      <w:spacing w:line="416" w:lineRule="exact"/>
      <w:ind w:firstLine="490"/>
      <w:jc w:val="both"/>
    </w:pPr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70F89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C70F89"/>
    <w:pPr>
      <w:suppressAutoHyphens/>
      <w:autoSpaceDE w:val="0"/>
    </w:pPr>
    <w:rPr>
      <w:rFonts w:ascii="Courier New" w:eastAsia="Arial" w:hAnsi="Courier New" w:cs="Courier New"/>
      <w:sz w:val="20"/>
      <w:szCs w:val="20"/>
      <w:lang w:val="ru-RU" w:eastAsia="ar-SA" w:bidi="ar-SA"/>
    </w:rPr>
  </w:style>
  <w:style w:type="paragraph" w:styleId="afc">
    <w:name w:val="Balloon Text"/>
    <w:basedOn w:val="a"/>
    <w:link w:val="afd"/>
    <w:uiPriority w:val="99"/>
    <w:semiHidden/>
    <w:unhideWhenUsed/>
    <w:rsid w:val="00C70F8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C70F89"/>
    <w:rPr>
      <w:rFonts w:ascii="Tahoma" w:eastAsiaTheme="minorEastAsia" w:hAnsi="Tahoma" w:cs="Tahoma"/>
      <w:sz w:val="16"/>
      <w:szCs w:val="16"/>
      <w:lang w:val="ru-RU" w:eastAsia="ru-RU" w:bidi="ar-SA"/>
    </w:rPr>
  </w:style>
  <w:style w:type="paragraph" w:customStyle="1" w:styleId="ConsPlusCell">
    <w:name w:val="ConsPlusCell"/>
    <w:rsid w:val="00C70F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listparagraph">
    <w:name w:val="listparagraph"/>
    <w:basedOn w:val="a"/>
    <w:rsid w:val="00C70F8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e">
    <w:name w:val="header"/>
    <w:basedOn w:val="a"/>
    <w:link w:val="aff"/>
    <w:uiPriority w:val="99"/>
    <w:unhideWhenUsed/>
    <w:rsid w:val="00C70F8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f">
    <w:name w:val="Верхний колонтитул Знак"/>
    <w:basedOn w:val="a0"/>
    <w:link w:val="afe"/>
    <w:uiPriority w:val="99"/>
    <w:rsid w:val="00C70F89"/>
    <w:rPr>
      <w:rFonts w:eastAsiaTheme="minorEastAsia"/>
      <w:lang w:val="ru-RU" w:eastAsia="ru-RU" w:bidi="ar-SA"/>
    </w:rPr>
  </w:style>
  <w:style w:type="paragraph" w:styleId="aff0">
    <w:name w:val="footer"/>
    <w:basedOn w:val="a"/>
    <w:link w:val="aff1"/>
    <w:uiPriority w:val="99"/>
    <w:unhideWhenUsed/>
    <w:rsid w:val="00C70F8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f1">
    <w:name w:val="Нижний колонтитул Знак"/>
    <w:basedOn w:val="a0"/>
    <w:link w:val="aff0"/>
    <w:uiPriority w:val="99"/>
    <w:rsid w:val="00C70F89"/>
    <w:rPr>
      <w:rFonts w:eastAsiaTheme="minorEastAsia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9CBB4-50F1-4F80-8271-E976A7AD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2901</Words>
  <Characters>16541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2018-03-27T05:53:00Z</cp:lastPrinted>
  <dcterms:created xsi:type="dcterms:W3CDTF">2018-03-19T05:59:00Z</dcterms:created>
  <dcterms:modified xsi:type="dcterms:W3CDTF">2018-03-27T05:53:00Z</dcterms:modified>
</cp:coreProperties>
</file>